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jealousy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jealousy,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bitterness, where does it come from?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shrugs his shoulders,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points the gun.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says,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“This jealousy, this bitterness from where does it come?”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he gets no answer, and still, she points the gun.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steps back and there are no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just pulls the trigger and laughs,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a second, he is gone,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gone from this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his blood spilling on the floor,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she, with a look of satisfaction,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walks out the door,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easy it is these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kill someone with a gun,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sickening it is that they are so accessible,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tragic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it happens so often across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sickening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people profit from people being killed,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an evil, an evil in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has humanity become?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