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This is no time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This is no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is no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is no time for complacency,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disease,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could be the end of the human 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this is no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this is no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time to be thoughtless,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time to be selfish,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time to ignore others space,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is no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is no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this is no time to be careless,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carelessness could see the end of our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carelessness is jumped on by diseases,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such as the coronavirus,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which can so rapidly spread about the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yes this is no time to be careless,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this is no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this disease could end the human 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could be erased from the face of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could be rapidly erased and leave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leave the Earth without a trace of the human 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of our poor lack of hygiene and stupidity,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which instead of common sense,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logic we put in its place.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