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is an age</w:t>
      </w:r>
    </w:p>
    <w:p/>
    <w:p>
      <w:r>
        <w:rPr>
          <w:rFonts w:ascii="Arial" w:hAnsi="Arial" w:eastAsia="Arial"/>
          <w:b w:val="0"/>
          <w:sz w:val="22"/>
        </w:rPr>
        <w:t>This is an age,</w:t>
      </w:r>
    </w:p>
    <w:p>
      <w:r>
        <w:rPr>
          <w:rFonts w:ascii="Arial" w:hAnsi="Arial" w:eastAsia="Arial"/>
          <w:b w:val="0"/>
          <w:sz w:val="22"/>
        </w:rPr>
        <w:t>is it not,</w:t>
      </w:r>
    </w:p>
    <w:p>
      <w:r>
        <w:rPr>
          <w:rFonts w:ascii="Arial" w:hAnsi="Arial" w:eastAsia="Arial"/>
          <w:b w:val="0"/>
          <w:sz w:val="22"/>
        </w:rPr>
        <w:t>an age that mostly should be forget,</w:t>
      </w:r>
    </w:p>
    <w:p>
      <w:r>
        <w:rPr>
          <w:rFonts w:ascii="Arial" w:hAnsi="Arial" w:eastAsia="Arial"/>
          <w:b w:val="0"/>
          <w:sz w:val="22"/>
        </w:rPr>
        <w:t>an age that should be forgot,</w:t>
      </w:r>
    </w:p>
    <w:p>
      <w:r>
        <w:rPr>
          <w:rFonts w:ascii="Arial" w:hAnsi="Arial" w:eastAsia="Arial"/>
          <w:b w:val="0"/>
          <w:sz w:val="22"/>
        </w:rPr>
        <w:t>because of the wars that we wage,</w:t>
      </w:r>
    </w:p>
    <w:p>
      <w:r>
        <w:rPr>
          <w:rFonts w:ascii="Arial" w:hAnsi="Arial" w:eastAsia="Arial"/>
          <w:b w:val="0"/>
          <w:sz w:val="22"/>
        </w:rPr>
        <w:t>wars upon each other with the modern weapons of the age,</w:t>
      </w:r>
    </w:p>
    <w:p>
      <w:r>
        <w:rPr>
          <w:rFonts w:ascii="Arial" w:hAnsi="Arial" w:eastAsia="Arial"/>
          <w:b w:val="0"/>
          <w:sz w:val="22"/>
        </w:rPr>
        <w:t>wars upon common sense and logic,</w:t>
      </w:r>
    </w:p>
    <w:p>
      <w:r>
        <w:rPr>
          <w:rFonts w:ascii="Arial" w:hAnsi="Arial" w:eastAsia="Arial"/>
          <w:b w:val="0"/>
          <w:sz w:val="22"/>
        </w:rPr>
        <w:t>wars of intolerance,</w:t>
      </w:r>
    </w:p>
    <w:p>
      <w:r>
        <w:rPr>
          <w:rFonts w:ascii="Arial" w:hAnsi="Arial" w:eastAsia="Arial"/>
          <w:b w:val="0"/>
          <w:sz w:val="22"/>
        </w:rPr>
        <w:t>racism and sexism,</w:t>
      </w:r>
    </w:p>
    <w:p>
      <w:r>
        <w:rPr>
          <w:rFonts w:ascii="Arial" w:hAnsi="Arial" w:eastAsia="Arial"/>
          <w:b w:val="0"/>
          <w:sz w:val="22"/>
        </w:rPr>
        <w:t>and ignorance,</w:t>
      </w:r>
    </w:p>
    <w:p>
      <w:r>
        <w:rPr>
          <w:rFonts w:ascii="Arial" w:hAnsi="Arial" w:eastAsia="Arial"/>
          <w:b w:val="0"/>
          <w:sz w:val="22"/>
        </w:rPr>
        <w:t>and intolerance and hate,</w:t>
      </w:r>
    </w:p>
    <w:p>
      <w:r>
        <w:rPr>
          <w:rFonts w:ascii="Arial" w:hAnsi="Arial" w:eastAsia="Arial"/>
          <w:b w:val="0"/>
          <w:sz w:val="22"/>
        </w:rPr>
        <w:t>and wars upon our sanity,</w:t>
      </w:r>
    </w:p>
    <w:p>
      <w:r>
        <w:rPr>
          <w:rFonts w:ascii="Arial" w:hAnsi="Arial" w:eastAsia="Arial"/>
          <w:b w:val="0"/>
          <w:sz w:val="22"/>
        </w:rPr>
        <w:t>and wars upon our wallets,</w:t>
      </w:r>
    </w:p>
    <w:p>
      <w:r>
        <w:rPr>
          <w:rFonts w:ascii="Arial" w:hAnsi="Arial" w:eastAsia="Arial"/>
          <w:b w:val="0"/>
          <w:sz w:val="22"/>
        </w:rPr>
        <w:t>that leave many in poverty,</w:t>
      </w:r>
    </w:p>
    <w:p>
      <w:r>
        <w:rPr>
          <w:rFonts w:ascii="Arial" w:hAnsi="Arial" w:eastAsia="Arial"/>
          <w:b w:val="0"/>
          <w:sz w:val="22"/>
        </w:rPr>
        <w:t>and without food on their plates.</w:t>
      </w:r>
    </w:p>
    <w:p>
      <w:r>
        <w:rPr>
          <w:rFonts w:ascii="Arial" w:hAnsi="Arial" w:eastAsia="Arial"/>
          <w:b w:val="0"/>
          <w:sz w:val="22"/>
        </w:rPr>
        <w:t>This is an age,</w:t>
      </w:r>
    </w:p>
    <w:p>
      <w:r>
        <w:rPr>
          <w:rFonts w:ascii="Arial" w:hAnsi="Arial" w:eastAsia="Arial"/>
          <w:b w:val="0"/>
          <w:sz w:val="22"/>
        </w:rPr>
        <w:t>is it not, an age that mostly should be forget,</w:t>
      </w:r>
    </w:p>
    <w:p>
      <w:r>
        <w:rPr>
          <w:rFonts w:ascii="Arial" w:hAnsi="Arial" w:eastAsia="Arial"/>
          <w:b w:val="0"/>
          <w:sz w:val="22"/>
        </w:rPr>
        <w:t>and because of all these wars should we not be ashamed?</w:t>
      </w:r>
    </w:p>
    <w:p>
      <w:r>
        <w:rPr>
          <w:rFonts w:ascii="Arial" w:hAnsi="Arial" w:eastAsia="Arial"/>
          <w:b w:val="0"/>
          <w:sz w:val="22"/>
        </w:rPr>
        <w:t>Should we not see that to advance humanity and society,</w:t>
      </w:r>
    </w:p>
    <w:p>
      <w:r>
        <w:rPr>
          <w:rFonts w:ascii="Arial" w:hAnsi="Arial" w:eastAsia="Arial"/>
          <w:b w:val="0"/>
          <w:sz w:val="22"/>
        </w:rPr>
        <w:t>we need to stop being so greedy and cruel,</w:t>
      </w:r>
    </w:p>
    <w:p>
      <w:r>
        <w:rPr>
          <w:rFonts w:ascii="Arial" w:hAnsi="Arial" w:eastAsia="Arial"/>
          <w:b w:val="0"/>
          <w:sz w:val="22"/>
        </w:rPr>
        <w:t>and disrespectful and intolerant,</w:t>
      </w:r>
    </w:p>
    <w:p>
      <w:r>
        <w:rPr>
          <w:rFonts w:ascii="Arial" w:hAnsi="Arial" w:eastAsia="Arial"/>
          <w:b w:val="0"/>
          <w:sz w:val="22"/>
        </w:rPr>
        <w:t>because isn't it rather insane?</w:t>
      </w:r>
    </w:p>
    <w:p>
      <w:r>
        <w:rPr>
          <w:rFonts w:ascii="Arial" w:hAnsi="Arial" w:eastAsia="Arial"/>
          <w:b w:val="0"/>
          <w:sz w:val="22"/>
        </w:rPr>
        <w:t>To continually act this way,</w:t>
      </w:r>
    </w:p>
    <w:p>
      <w:r>
        <w:rPr>
          <w:rFonts w:ascii="Arial" w:hAnsi="Arial" w:eastAsia="Arial"/>
          <w:b w:val="0"/>
          <w:sz w:val="22"/>
        </w:rPr>
        <w:t>and to have so little compassion and to be so money fixated,</w:t>
      </w:r>
    </w:p>
    <w:p>
      <w:r>
        <w:rPr>
          <w:rFonts w:ascii="Arial" w:hAnsi="Arial" w:eastAsia="Arial"/>
          <w:b w:val="0"/>
          <w:sz w:val="22"/>
        </w:rPr>
        <w:t>causing so many people to suffer,</w:t>
      </w:r>
    </w:p>
    <w:p>
      <w:r>
        <w:rPr>
          <w:rFonts w:ascii="Arial" w:hAnsi="Arial" w:eastAsia="Arial"/>
          <w:b w:val="0"/>
          <w:sz w:val="22"/>
        </w:rPr>
        <w:t>because of the financial inequality amongst the human race?</w:t>
      </w:r>
    </w:p>
    <w:p>
      <w:r>
        <w:rPr>
          <w:rFonts w:ascii="Arial" w:hAnsi="Arial" w:eastAsia="Arial"/>
          <w:b w:val="0"/>
          <w:sz w:val="22"/>
        </w:rPr>
        <w:t>Do people not really care about people anymore?</w:t>
      </w:r>
    </w:p>
    <w:p>
      <w:r>
        <w:rPr>
          <w:rFonts w:ascii="Arial" w:hAnsi="Arial" w:eastAsia="Arial"/>
          <w:b w:val="0"/>
          <w:sz w:val="22"/>
        </w:rPr>
        <w:t>Because it seems that way,</w:t>
      </w:r>
    </w:p>
    <w:p>
      <w:r>
        <w:rPr>
          <w:rFonts w:ascii="Arial" w:hAnsi="Arial" w:eastAsia="Arial"/>
          <w:b w:val="0"/>
          <w:sz w:val="22"/>
        </w:rPr>
        <w:t>because people dye homeless on the streets constantly,</w:t>
      </w:r>
    </w:p>
    <w:p>
      <w:r>
        <w:rPr>
          <w:rFonts w:ascii="Arial" w:hAnsi="Arial" w:eastAsia="Arial"/>
          <w:b w:val="0"/>
          <w:sz w:val="22"/>
        </w:rPr>
        <w:t>and only lip service is paid to the problem frequently.</w:t>
      </w:r>
    </w:p>
    <w:p>
      <w:r>
        <w:rPr>
          <w:rFonts w:ascii="Arial" w:hAnsi="Arial" w:eastAsia="Arial"/>
          <w:b w:val="0"/>
          <w:sz w:val="22"/>
        </w:rPr>
        <w:t>Yes, do people really not care anymore,</w:t>
      </w:r>
    </w:p>
    <w:p>
      <w:r>
        <w:rPr>
          <w:rFonts w:ascii="Arial" w:hAnsi="Arial" w:eastAsia="Arial"/>
          <w:b w:val="0"/>
          <w:sz w:val="22"/>
        </w:rPr>
        <w:t>about the famines,</w:t>
      </w:r>
    </w:p>
    <w:p>
      <w:r>
        <w:rPr>
          <w:rFonts w:ascii="Arial" w:hAnsi="Arial" w:eastAsia="Arial"/>
          <w:b w:val="0"/>
          <w:sz w:val="22"/>
        </w:rPr>
        <w:t>that kill people in their millions again and again,</w:t>
      </w:r>
    </w:p>
    <w:p>
      <w:r>
        <w:rPr>
          <w:rFonts w:ascii="Arial" w:hAnsi="Arial" w:eastAsia="Arial"/>
          <w:b w:val="0"/>
          <w:sz w:val="22"/>
        </w:rPr>
        <w:t>and not want a solution to its end?</w:t>
      </w:r>
    </w:p>
    <w:p>
      <w:r>
        <w:rPr>
          <w:rFonts w:ascii="Arial" w:hAnsi="Arial" w:eastAsia="Arial"/>
          <w:b w:val="0"/>
          <w:sz w:val="22"/>
        </w:rPr>
        <w:t>And do people not really care about guns,</w:t>
      </w:r>
    </w:p>
    <w:p>
      <w:r>
        <w:rPr>
          <w:rFonts w:ascii="Arial" w:hAnsi="Arial" w:eastAsia="Arial"/>
          <w:b w:val="0"/>
          <w:sz w:val="22"/>
        </w:rPr>
        <w:t>and knives on our streets,</w:t>
      </w:r>
    </w:p>
    <w:p>
      <w:r>
        <w:rPr>
          <w:rFonts w:ascii="Arial" w:hAnsi="Arial" w:eastAsia="Arial"/>
          <w:b w:val="0"/>
          <w:sz w:val="22"/>
        </w:rPr>
        <w:t>the kidnaps and the rapes,</w:t>
      </w:r>
    </w:p>
    <w:p>
      <w:r>
        <w:rPr>
          <w:rFonts w:ascii="Arial" w:hAnsi="Arial" w:eastAsia="Arial"/>
          <w:b w:val="0"/>
          <w:sz w:val="22"/>
        </w:rPr>
        <w:t>the tortures and the murders in worldwide society,</w:t>
      </w:r>
    </w:p>
    <w:p>
      <w:r>
        <w:rPr>
          <w:rFonts w:ascii="Arial" w:hAnsi="Arial" w:eastAsia="Arial"/>
          <w:b w:val="0"/>
          <w:sz w:val="22"/>
        </w:rPr>
        <w:t>well, it seems that way,</w:t>
      </w:r>
    </w:p>
    <w:p>
      <w:r>
        <w:rPr>
          <w:rFonts w:ascii="Arial" w:hAnsi="Arial" w:eastAsia="Arial"/>
          <w:b w:val="0"/>
          <w:sz w:val="22"/>
        </w:rPr>
        <w:t>because the world is in a terrible state,</w:t>
      </w:r>
    </w:p>
    <w:p>
      <w:r>
        <w:rPr>
          <w:rFonts w:ascii="Arial" w:hAnsi="Arial" w:eastAsia="Arial"/>
          <w:b w:val="0"/>
          <w:sz w:val="22"/>
        </w:rPr>
        <w:t>and it is a terrible shame,</w:t>
      </w:r>
    </w:p>
    <w:p>
      <w:r>
        <w:rPr>
          <w:rFonts w:ascii="Arial" w:hAnsi="Arial" w:eastAsia="Arial"/>
          <w:b w:val="0"/>
          <w:sz w:val="22"/>
        </w:rPr>
        <w:t>but who is to blame, who is to blame?</w:t>
      </w:r>
    </w:p>
    <w:p>
      <w:r>
        <w:rPr>
          <w:rFonts w:ascii="Arial" w:hAnsi="Arial" w:eastAsia="Arial"/>
          <w:b w:val="0"/>
          <w:sz w:val="22"/>
        </w:rPr>
        <w:t>Everyone, everyone who fails to use,</w:t>
      </w:r>
    </w:p>
    <w:p>
      <w:r>
        <w:rPr>
          <w:rFonts w:ascii="Arial" w:hAnsi="Arial" w:eastAsia="Arial"/>
          <w:b w:val="0"/>
          <w:sz w:val="22"/>
        </w:rPr>
        <w:t>common sense and logic,</w:t>
      </w:r>
    </w:p>
    <w:p>
      <w:r>
        <w:rPr>
          <w:rFonts w:ascii="Arial" w:hAnsi="Arial" w:eastAsia="Arial"/>
          <w:b w:val="0"/>
          <w:sz w:val="22"/>
        </w:rPr>
        <w:t>to tackle the problems of the world,</w:t>
      </w:r>
    </w:p>
    <w:p>
      <w:r>
        <w:rPr>
          <w:rFonts w:ascii="Arial" w:hAnsi="Arial" w:eastAsia="Arial"/>
          <w:b w:val="0"/>
          <w:sz w:val="22"/>
        </w:rPr>
        <w:t>because to solve problems,</w:t>
      </w:r>
    </w:p>
    <w:p>
      <w:r>
        <w:rPr>
          <w:rFonts w:ascii="Arial" w:hAnsi="Arial" w:eastAsia="Arial"/>
          <w:b w:val="0"/>
          <w:sz w:val="22"/>
        </w:rPr>
        <w:t>common sense and logic, that is all it takes.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