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day is nearly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wrestling with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the final push at the setting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a day spent reading and writing,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researching,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beautiful thing to dive into language,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create such works that in your heart and mind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from your inspiration your creation is won,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inspiring are the languages,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words that sit upon the pages of learned books,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was the alphabet born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long did it take to create I wonder?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 and I am truly glad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 I am glad to spend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in the fields, working at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walking and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wherever I am I do not mind, as long as I am inspired,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inspiration and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sparks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writing it is not work but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from when I awake to the setting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hard with the letters of the alphabet,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languages of the world with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way, I am truly content to spend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a happy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a smile on my face in such a happy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is grand because there is so much to write about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I wander, and wherever I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language I am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will always be the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