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This is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day is nearly done,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is nearly done,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after wrestling with my thoughts,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this is nearly won,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final push at the setting of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day spent reading, writing, and researching,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beautiful thing to dive into language,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create such works,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such works that in your heart and mind exist,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from your inspiration your creation is won,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inspiring are the languages and the words,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sit upon the pages of learned books,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how was the alphabet born I wonder,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long did it take to create?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do not know, and I am truly glad of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it I am glad to spend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working in the fields,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working at the beach,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out walking and wherever I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wherever I 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do not mind if I am inspired for with inspiration,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fascination,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sparks my imagination,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writing it is not work but fun,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I sit from when I awake,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when I awake to the setting of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here I sit working hard with all the letters of the alphabet and the languages of the world with a smile on my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this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truly content to spend the day in such a happy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a smile on my face in such a happy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life is grand,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there is so much to write about always,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wherever I wander and wherever I stay,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language I am in love and that will always be the 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