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This fragile beauty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This fragile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fragile beauty of flowers and plants,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these delicate wonders beside the 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the light gently falls upon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sombre the shadows,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shadows that the sun does cast,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powerful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the light that sparkles upon the 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gloriously the light that reflects upon the leaves,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leaves that are nourished by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incredible the gentility,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fragrance,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from the flowers in the grass does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gentle breeze I walk with 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taking my time and I enter the 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the coolness hit my skin,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diffuses the heat in the middle of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burning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 the feeling,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swimming amongst natures finery,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not alone adrift from the chaos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adrift but the happiest that I can ever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from the madding crowds,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from the villages,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from the cities and the towns,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swimming, swimming around, gloriously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relaxed,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the leaves upon the plants and the leaves upon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 am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truly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relaxing under the sky and the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birds sing happily,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birds and I, we are both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both happy in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we, in the majesty of nature together are as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as glorious and heavenly,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majestic as it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glorious it is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surrounded by nature and with nature as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beauty of nature filling my memories.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