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This disease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Gossip on the TV,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gossip in the chat magazines.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this horrible disease,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this illness,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society breeds,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awful need to know everything,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need to gossip,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need to intrude on people’s lives,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great abuse it brings,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it is a terrible 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this a sickness,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sickness caused by lack of education,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 lack of morals,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brings society to its knees,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need to gossip,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a weakness in humanity,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nowhere, but evil does it lead,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destroys people’s lives,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damages people permanently.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what good is gossip for society,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it devastates people’s lives so frequently,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 savagely,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people who publish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really do not care about the hurt they cause,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make huge amounts of money,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happily, rub their hands in glee,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whilst people who are written about,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suffer endlessly.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