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This day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This day has not done much for me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has bombarded me with things,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unexpected things,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have surprised me and aggravated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brought me only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say accidents come in threes,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life it certainly seems to have a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have more than your fare share,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it seems to be others who cause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cause it all with their incompetency,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try to work,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try do your best,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try your best to make it a success,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only wish for happiness,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others seem determined to make life a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make life a misery of it all and make it a mess,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they seem determined to make a misery of happiness,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misery of everything,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others who without thinking as clearly,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they should who decimate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decimate any happiness,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you may have with their inability to listen,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are opinionated and to them,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only their opinions matter,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yours to them do not matter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trying to get them to see sense,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correct their mistakes,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like banging your head against a brick wall,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no, this day has not done much for me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no, not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glad to see the end of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this day has only brought me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has served no purpose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has been apocryphal, apocryphal,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glad of the night, and the dreams,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tomorrow there will I hope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better day than the one before,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it could not get any worse,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if the day was a body,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would be carried off in a hearse,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carried off in a hearse.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