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This battle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This battle of your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it does it start, I wonder,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seem to have left your brain behind,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seem to have left your brain behind,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scrabble is no good if you have no linguistic skills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can help you look for your brain if you wish,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seem to have the memory of a goldfish,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playing scrabble with a goldfish is a waste of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this battle of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does it start because I am of the rather impatient kind,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do you have a brain,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would you like to borrow mine,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either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time you take to decide,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could be here for the rest of our live,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rest of your lives in the battle of your mind.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