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angel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This angel she walks with me wherever I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walks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carry her in my heart through the spring,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summer,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autumn,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winter,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sun shines,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rain and the snow does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angel,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walks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walks with me where others will not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she is a memory in my mind that stirs so greatly,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heart and my mind and my soul.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this angel,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walks with me wherever I go on this journey,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where 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this road that I walk and that I tread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 stronger with her inside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gives me the courage to persevere,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how rocky the roads,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 is brightened,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weight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my shoulders is lightened wherever I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the times are tough her eyes and her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fill me with such warmth,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the winter or the desolate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through my mind like the wind doth blow,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angel she walks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remember the touch of her skin and her smell,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as fresh as the flowers of summer,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gives me such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will always be an angel I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guiding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how difficult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how difficult the road,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carry her inside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 all the better for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honour her and her memory and her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she was the love of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carry her in my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heart wherever I go.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