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Thirteen minutes</w:t>
      </w:r>
    </w:p>
    <w:p/>
    <w:p>
      <w:r>
        <w:rPr>
          <w:rFonts w:ascii="Arial" w:hAnsi="Arial" w:eastAsia="Arial"/>
          <w:b w:val="0"/>
          <w:sz w:val="22"/>
        </w:rPr>
        <w:t>Thirteen minutes,</w:t>
      </w:r>
    </w:p>
    <w:p>
      <w:r>
        <w:rPr>
          <w:rFonts w:ascii="Arial" w:hAnsi="Arial" w:eastAsia="Arial"/>
          <w:b w:val="0"/>
          <w:sz w:val="22"/>
        </w:rPr>
        <w:t>counting down,</w:t>
      </w:r>
    </w:p>
    <w:p>
      <w:r>
        <w:rPr>
          <w:rFonts w:ascii="Arial" w:hAnsi="Arial" w:eastAsia="Arial"/>
          <w:b w:val="0"/>
          <w:sz w:val="22"/>
        </w:rPr>
        <w:t>counting down the little time left,</w:t>
      </w:r>
    </w:p>
    <w:p>
      <w:r>
        <w:rPr>
          <w:rFonts w:ascii="Arial" w:hAnsi="Arial" w:eastAsia="Arial"/>
          <w:b w:val="0"/>
          <w:sz w:val="22"/>
        </w:rPr>
        <w:t>so, tired, and weary,</w:t>
      </w:r>
    </w:p>
    <w:p>
      <w:r>
        <w:rPr>
          <w:rFonts w:ascii="Arial" w:hAnsi="Arial" w:eastAsia="Arial"/>
          <w:b w:val="0"/>
          <w:sz w:val="22"/>
        </w:rPr>
        <w:t>but not of words bereft,</w:t>
      </w:r>
    </w:p>
    <w:p>
      <w:r>
        <w:rPr>
          <w:rFonts w:ascii="Arial" w:hAnsi="Arial" w:eastAsia="Arial"/>
          <w:b w:val="0"/>
          <w:sz w:val="22"/>
        </w:rPr>
        <w:t>yes, thirteen minutes left,</w:t>
      </w:r>
    </w:p>
    <w:p>
      <w:r>
        <w:rPr>
          <w:rFonts w:ascii="Arial" w:hAnsi="Arial" w:eastAsia="Arial"/>
          <w:b w:val="0"/>
          <w:sz w:val="22"/>
        </w:rPr>
        <w:t>exhausted but still blessed,</w:t>
      </w:r>
    </w:p>
    <w:p>
      <w:r>
        <w:rPr>
          <w:rFonts w:ascii="Arial" w:hAnsi="Arial" w:eastAsia="Arial"/>
          <w:b w:val="0"/>
          <w:sz w:val="22"/>
        </w:rPr>
        <w:t>with the love of language in my heart and no stress,</w:t>
      </w:r>
    </w:p>
    <w:p>
      <w:r>
        <w:rPr>
          <w:rFonts w:ascii="Arial" w:hAnsi="Arial" w:eastAsia="Arial"/>
          <w:b w:val="0"/>
          <w:sz w:val="22"/>
        </w:rPr>
        <w:t>and what could be better,</w:t>
      </w:r>
    </w:p>
    <w:p>
      <w:r>
        <w:rPr>
          <w:rFonts w:ascii="Arial" w:hAnsi="Arial" w:eastAsia="Arial"/>
          <w:b w:val="0"/>
          <w:sz w:val="22"/>
        </w:rPr>
        <w:t>than words which fill my mind all the time,</w:t>
      </w:r>
    </w:p>
    <w:p>
      <w:r>
        <w:rPr>
          <w:rFonts w:ascii="Arial" w:hAnsi="Arial" w:eastAsia="Arial"/>
          <w:b w:val="0"/>
          <w:sz w:val="22"/>
        </w:rPr>
        <w:t>and that of which I can never get enough,</w:t>
      </w:r>
    </w:p>
    <w:p>
      <w:r>
        <w:rPr>
          <w:rFonts w:ascii="Arial" w:hAnsi="Arial" w:eastAsia="Arial"/>
          <w:b w:val="0"/>
          <w:sz w:val="22"/>
        </w:rPr>
        <w:t>and that make me happy,</w:t>
      </w:r>
    </w:p>
    <w:p>
      <w:r>
        <w:rPr>
          <w:rFonts w:ascii="Arial" w:hAnsi="Arial" w:eastAsia="Arial"/>
          <w:b w:val="0"/>
          <w:sz w:val="22"/>
        </w:rPr>
        <w:t>every time I put pen to paper,</w:t>
      </w:r>
    </w:p>
    <w:p>
      <w:r>
        <w:rPr>
          <w:rFonts w:ascii="Arial" w:hAnsi="Arial" w:eastAsia="Arial"/>
          <w:b w:val="0"/>
          <w:sz w:val="22"/>
        </w:rPr>
        <w:t>there is happiness in my mind,</w:t>
      </w:r>
    </w:p>
    <w:p>
      <w:r>
        <w:rPr>
          <w:rFonts w:ascii="Arial" w:hAnsi="Arial" w:eastAsia="Arial"/>
          <w:b w:val="0"/>
          <w:sz w:val="22"/>
        </w:rPr>
        <w:t>and warmth inside,</w:t>
      </w:r>
    </w:p>
    <w:p>
      <w:r>
        <w:rPr>
          <w:rFonts w:ascii="Arial" w:hAnsi="Arial" w:eastAsia="Arial"/>
          <w:b w:val="0"/>
          <w:sz w:val="22"/>
        </w:rPr>
        <w:t>and a smile upon my face,</w:t>
      </w:r>
    </w:p>
    <w:p>
      <w:r>
        <w:rPr>
          <w:rFonts w:ascii="Arial" w:hAnsi="Arial" w:eastAsia="Arial"/>
          <w:b w:val="0"/>
          <w:sz w:val="22"/>
        </w:rPr>
        <w:t>and I stress no stress!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