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Thinking of you</w:t>
      </w:r>
    </w:p>
    <w:p/>
    <w:p>
      <w:r>
        <w:rPr>
          <w:rFonts w:ascii="Arial" w:hAnsi="Arial" w:eastAsia="Arial"/>
          <w:b w:val="0"/>
          <w:sz w:val="22"/>
        </w:rPr>
        <w:t>Thinking of you,</w:t>
      </w:r>
    </w:p>
    <w:p>
      <w:r>
        <w:rPr>
          <w:rFonts w:ascii="Arial" w:hAnsi="Arial" w:eastAsia="Arial"/>
          <w:b w:val="0"/>
          <w:sz w:val="22"/>
        </w:rPr>
        <w:t>but what good will it do?</w:t>
      </w:r>
    </w:p>
    <w:p>
      <w:r>
        <w:rPr>
          <w:rFonts w:ascii="Arial" w:hAnsi="Arial" w:eastAsia="Arial"/>
          <w:b w:val="0"/>
          <w:sz w:val="22"/>
        </w:rPr>
        <w:t>Thinking of you,</w:t>
      </w:r>
    </w:p>
    <w:p>
      <w:r>
        <w:rPr>
          <w:rFonts w:ascii="Arial" w:hAnsi="Arial" w:eastAsia="Arial"/>
          <w:b w:val="0"/>
          <w:sz w:val="22"/>
        </w:rPr>
        <w:t>by the river in the fresh air under the sky so blue,</w:t>
      </w:r>
    </w:p>
    <w:p>
      <w:r>
        <w:rPr>
          <w:rFonts w:ascii="Arial" w:hAnsi="Arial" w:eastAsia="Arial"/>
          <w:b w:val="0"/>
          <w:sz w:val="22"/>
        </w:rPr>
        <w:t>with you getting further away in time,</w:t>
      </w:r>
    </w:p>
    <w:p>
      <w:r>
        <w:rPr>
          <w:rFonts w:ascii="Arial" w:hAnsi="Arial" w:eastAsia="Arial"/>
          <w:b w:val="0"/>
          <w:sz w:val="22"/>
        </w:rPr>
        <w:t>but not in my memories,</w:t>
      </w:r>
    </w:p>
    <w:p>
      <w:r>
        <w:rPr>
          <w:rFonts w:ascii="Arial" w:hAnsi="Arial" w:eastAsia="Arial"/>
          <w:b w:val="0"/>
          <w:sz w:val="22"/>
        </w:rPr>
        <w:t>as I sit here and throw stones into the river,</w:t>
      </w:r>
    </w:p>
    <w:p>
      <w:r>
        <w:rPr>
          <w:rFonts w:ascii="Arial" w:hAnsi="Arial" w:eastAsia="Arial"/>
          <w:b w:val="0"/>
          <w:sz w:val="22"/>
        </w:rPr>
        <w:t>and they make large ripples,</w:t>
      </w:r>
    </w:p>
    <w:p>
      <w:r>
        <w:rPr>
          <w:rFonts w:ascii="Arial" w:hAnsi="Arial" w:eastAsia="Arial"/>
          <w:b w:val="0"/>
          <w:sz w:val="22"/>
        </w:rPr>
        <w:t>and it is how I feel inside with every thought of you,</w:t>
      </w:r>
    </w:p>
    <w:p>
      <w:r>
        <w:rPr>
          <w:rFonts w:ascii="Arial" w:hAnsi="Arial" w:eastAsia="Arial"/>
          <w:b w:val="0"/>
          <w:sz w:val="22"/>
        </w:rPr>
        <w:t>impacts of pain,</w:t>
      </w:r>
    </w:p>
    <w:p>
      <w:r>
        <w:rPr>
          <w:rFonts w:ascii="Arial" w:hAnsi="Arial" w:eastAsia="Arial"/>
          <w:b w:val="0"/>
          <w:sz w:val="22"/>
        </w:rPr>
        <w:t>impacts of pain,</w:t>
      </w:r>
    </w:p>
    <w:p>
      <w:r>
        <w:rPr>
          <w:rFonts w:ascii="Arial" w:hAnsi="Arial" w:eastAsia="Arial"/>
          <w:b w:val="0"/>
          <w:sz w:val="22"/>
        </w:rPr>
        <w:t>shattering my brain,</w:t>
      </w:r>
    </w:p>
    <w:p>
      <w:r>
        <w:rPr>
          <w:rFonts w:ascii="Arial" w:hAnsi="Arial" w:eastAsia="Arial"/>
          <w:b w:val="0"/>
          <w:sz w:val="22"/>
        </w:rPr>
        <w:t>because my heart is still broken,</w:t>
      </w:r>
    </w:p>
    <w:p>
      <w:r>
        <w:rPr>
          <w:rFonts w:ascii="Arial" w:hAnsi="Arial" w:eastAsia="Arial"/>
          <w:b w:val="0"/>
          <w:sz w:val="22"/>
        </w:rPr>
        <w:t>with no one truly to blame,</w:t>
      </w:r>
    </w:p>
    <w:p>
      <w:r>
        <w:rPr>
          <w:rFonts w:ascii="Arial" w:hAnsi="Arial" w:eastAsia="Arial"/>
          <w:b w:val="0"/>
          <w:sz w:val="22"/>
        </w:rPr>
        <w:t>and it is a shame,</w:t>
      </w:r>
    </w:p>
    <w:p>
      <w:r>
        <w:rPr>
          <w:rFonts w:ascii="Arial" w:hAnsi="Arial" w:eastAsia="Arial"/>
          <w:b w:val="0"/>
          <w:sz w:val="22"/>
        </w:rPr>
        <w:t>because we were good together,</w:t>
      </w:r>
    </w:p>
    <w:p>
      <w:r>
        <w:rPr>
          <w:rFonts w:ascii="Arial" w:hAnsi="Arial" w:eastAsia="Arial"/>
          <w:b w:val="0"/>
          <w:sz w:val="22"/>
        </w:rPr>
        <w:t>but you had your dreams and your goals,</w:t>
      </w:r>
    </w:p>
    <w:p>
      <w:r>
        <w:rPr>
          <w:rFonts w:ascii="Arial" w:hAnsi="Arial" w:eastAsia="Arial"/>
          <w:b w:val="0"/>
          <w:sz w:val="22"/>
        </w:rPr>
        <w:t>and they were bigger than mine,</w:t>
      </w:r>
    </w:p>
    <w:p>
      <w:r>
        <w:rPr>
          <w:rFonts w:ascii="Arial" w:hAnsi="Arial" w:eastAsia="Arial"/>
          <w:b w:val="0"/>
          <w:sz w:val="22"/>
        </w:rPr>
        <w:t>and this time here thinking of you,</w:t>
      </w:r>
    </w:p>
    <w:p>
      <w:r>
        <w:rPr>
          <w:rFonts w:ascii="Arial" w:hAnsi="Arial" w:eastAsia="Arial"/>
          <w:b w:val="0"/>
          <w:sz w:val="22"/>
        </w:rPr>
        <w:t>it just brings it home to me,</w:t>
      </w:r>
    </w:p>
    <w:p>
      <w:r>
        <w:rPr>
          <w:rFonts w:ascii="Arial" w:hAnsi="Arial" w:eastAsia="Arial"/>
          <w:b w:val="0"/>
          <w:sz w:val="22"/>
        </w:rPr>
        <w:t>that I still love you,</w:t>
      </w:r>
    </w:p>
    <w:p>
      <w:r>
        <w:rPr>
          <w:rFonts w:ascii="Arial" w:hAnsi="Arial" w:eastAsia="Arial"/>
          <w:b w:val="0"/>
          <w:sz w:val="22"/>
        </w:rPr>
        <w:t>I still love you, yes, I truly do,</w:t>
      </w:r>
    </w:p>
    <w:p>
      <w:r>
        <w:rPr>
          <w:rFonts w:ascii="Arial" w:hAnsi="Arial" w:eastAsia="Arial"/>
          <w:b w:val="0"/>
          <w:sz w:val="22"/>
        </w:rPr>
        <w:t>and maybe I will call you,</w:t>
      </w:r>
    </w:p>
    <w:p>
      <w:r>
        <w:rPr>
          <w:rFonts w:ascii="Arial" w:hAnsi="Arial" w:eastAsia="Arial"/>
          <w:b w:val="0"/>
          <w:sz w:val="22"/>
        </w:rPr>
        <w:t>if I can pluck up the courage too,</w:t>
      </w:r>
    </w:p>
    <w:p>
      <w:r>
        <w:rPr>
          <w:rFonts w:ascii="Arial" w:hAnsi="Arial" w:eastAsia="Arial"/>
          <w:b w:val="0"/>
          <w:sz w:val="22"/>
        </w:rPr>
        <w:t>but I have the desire too,</w:t>
      </w:r>
    </w:p>
    <w:p>
      <w:r>
        <w:rPr>
          <w:rFonts w:ascii="Arial" w:hAnsi="Arial" w:eastAsia="Arial"/>
          <w:b w:val="0"/>
          <w:sz w:val="22"/>
        </w:rPr>
        <w:t>and here I sit remembering your smiles and your wit,</w:t>
      </w:r>
    </w:p>
    <w:p>
      <w:r>
        <w:rPr>
          <w:rFonts w:ascii="Arial" w:hAnsi="Arial" w:eastAsia="Arial"/>
          <w:b w:val="0"/>
          <w:sz w:val="22"/>
        </w:rPr>
        <w:t>and it makes me happy,</w:t>
      </w:r>
    </w:p>
    <w:p>
      <w:r>
        <w:rPr>
          <w:rFonts w:ascii="Arial" w:hAnsi="Arial" w:eastAsia="Arial"/>
          <w:b w:val="0"/>
          <w:sz w:val="22"/>
        </w:rPr>
        <w:t>and yes, I still love you, I still love you.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