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Thinking</w:t>
      </w:r>
    </w:p>
    <w:p/>
    <w:p>
      <w:r>
        <w:rPr>
          <w:rFonts w:ascii="Arial" w:hAnsi="Arial" w:eastAsia="Arial"/>
          <w:b w:val="0"/>
          <w:sz w:val="22"/>
        </w:rPr>
        <w:t>Thinking nothing,</w:t>
      </w:r>
    </w:p>
    <w:p>
      <w:r>
        <w:rPr>
          <w:rFonts w:ascii="Arial" w:hAnsi="Arial" w:eastAsia="Arial"/>
          <w:b w:val="0"/>
          <w:sz w:val="22"/>
        </w:rPr>
        <w:t>thinking not much,</w:t>
      </w:r>
    </w:p>
    <w:p>
      <w:r>
        <w:rPr>
          <w:rFonts w:ascii="Arial" w:hAnsi="Arial" w:eastAsia="Arial"/>
          <w:b w:val="0"/>
          <w:sz w:val="22"/>
        </w:rPr>
        <w:t>thinking alot,</w:t>
      </w:r>
    </w:p>
    <w:p>
      <w:r>
        <w:rPr>
          <w:rFonts w:ascii="Arial" w:hAnsi="Arial" w:eastAsia="Arial"/>
          <w:b w:val="0"/>
          <w:sz w:val="22"/>
        </w:rPr>
        <w:t>worrying about nothing,</w:t>
      </w:r>
    </w:p>
    <w:p>
      <w:r>
        <w:rPr>
          <w:rFonts w:ascii="Arial" w:hAnsi="Arial" w:eastAsia="Arial"/>
          <w:b w:val="0"/>
          <w:sz w:val="22"/>
        </w:rPr>
        <w:t>worrying about little,</w:t>
      </w:r>
    </w:p>
    <w:p>
      <w:r>
        <w:rPr>
          <w:rFonts w:ascii="Arial" w:hAnsi="Arial" w:eastAsia="Arial"/>
          <w:b w:val="0"/>
          <w:sz w:val="22"/>
        </w:rPr>
        <w:t>worrying about alot,</w:t>
      </w:r>
    </w:p>
    <w:p>
      <w:r>
        <w:rPr>
          <w:rFonts w:ascii="Arial" w:hAnsi="Arial" w:eastAsia="Arial"/>
          <w:b w:val="0"/>
          <w:sz w:val="22"/>
        </w:rPr>
        <w:t>the human race,</w:t>
      </w:r>
    </w:p>
    <w:p>
      <w:r>
        <w:rPr>
          <w:rFonts w:ascii="Arial" w:hAnsi="Arial" w:eastAsia="Arial"/>
          <w:b w:val="0"/>
          <w:sz w:val="22"/>
        </w:rPr>
        <w:t>we are far too often an illogical lot,</w:t>
      </w:r>
    </w:p>
    <w:p>
      <w:r>
        <w:rPr>
          <w:rFonts w:ascii="Arial" w:hAnsi="Arial" w:eastAsia="Arial"/>
          <w:b w:val="0"/>
          <w:sz w:val="22"/>
        </w:rPr>
        <w:t>we are far too often an angry lot,</w:t>
      </w:r>
    </w:p>
    <w:p>
      <w:r>
        <w:rPr>
          <w:rFonts w:ascii="Arial" w:hAnsi="Arial" w:eastAsia="Arial"/>
          <w:b w:val="0"/>
          <w:sz w:val="22"/>
        </w:rPr>
        <w:t>we are far too often greedy,</w:t>
      </w:r>
    </w:p>
    <w:p>
      <w:r>
        <w:rPr>
          <w:rFonts w:ascii="Arial" w:hAnsi="Arial" w:eastAsia="Arial"/>
          <w:b w:val="0"/>
          <w:sz w:val="22"/>
        </w:rPr>
        <w:t>and ungrateful for what we have got,</w:t>
      </w:r>
    </w:p>
    <w:p>
      <w:r>
        <w:rPr>
          <w:rFonts w:ascii="Arial" w:hAnsi="Arial" w:eastAsia="Arial"/>
          <w:b w:val="0"/>
          <w:sz w:val="22"/>
        </w:rPr>
        <w:t>and far too often,</w:t>
      </w:r>
    </w:p>
    <w:p>
      <w:r>
        <w:rPr>
          <w:rFonts w:ascii="Arial" w:hAnsi="Arial" w:eastAsia="Arial"/>
          <w:b w:val="0"/>
          <w:sz w:val="22"/>
        </w:rPr>
        <w:t>we do not think of those who have not,</w:t>
      </w:r>
    </w:p>
    <w:p>
      <w:r>
        <w:rPr>
          <w:rFonts w:ascii="Arial" w:hAnsi="Arial" w:eastAsia="Arial"/>
          <w:b w:val="0"/>
          <w:sz w:val="22"/>
        </w:rPr>
        <w:t>and we far too often do not think of the homeless,</w:t>
      </w:r>
    </w:p>
    <w:p>
      <w:r>
        <w:rPr>
          <w:rFonts w:ascii="Arial" w:hAnsi="Arial" w:eastAsia="Arial"/>
          <w:b w:val="0"/>
          <w:sz w:val="22"/>
        </w:rPr>
        <w:t>and those in poverty,</w:t>
      </w:r>
    </w:p>
    <w:p>
      <w:r>
        <w:rPr>
          <w:rFonts w:ascii="Arial" w:hAnsi="Arial" w:eastAsia="Arial"/>
          <w:b w:val="0"/>
          <w:sz w:val="22"/>
        </w:rPr>
        <w:t>we far too often do not try to stop the rot,</w:t>
      </w:r>
    </w:p>
    <w:p>
      <w:r>
        <w:rPr>
          <w:rFonts w:ascii="Arial" w:hAnsi="Arial" w:eastAsia="Arial"/>
          <w:b w:val="0"/>
          <w:sz w:val="22"/>
        </w:rPr>
        <w:t>and we far too often do not try to stop,</w:t>
      </w:r>
    </w:p>
    <w:p>
      <w:r>
        <w:rPr>
          <w:rFonts w:ascii="Arial" w:hAnsi="Arial" w:eastAsia="Arial"/>
          <w:b w:val="0"/>
          <w:sz w:val="22"/>
        </w:rPr>
        <w:t>the inhumanity to humanity,</w:t>
      </w:r>
    </w:p>
    <w:p>
      <w:r>
        <w:rPr>
          <w:rFonts w:ascii="Arial" w:hAnsi="Arial" w:eastAsia="Arial"/>
          <w:b w:val="0"/>
          <w:sz w:val="22"/>
        </w:rPr>
        <w:t>and the wars that humanity starts,</w:t>
      </w:r>
    </w:p>
    <w:p>
      <w:r>
        <w:rPr>
          <w:rFonts w:ascii="Arial" w:hAnsi="Arial" w:eastAsia="Arial"/>
          <w:b w:val="0"/>
          <w:sz w:val="22"/>
        </w:rPr>
        <w:t>with truly giving the effects of war,</w:t>
      </w:r>
    </w:p>
    <w:p>
      <w:r>
        <w:rPr>
          <w:rFonts w:ascii="Arial" w:hAnsi="Arial" w:eastAsia="Arial"/>
          <w:b w:val="0"/>
          <w:sz w:val="22"/>
        </w:rPr>
        <w:t>decent thought,</w:t>
      </w:r>
    </w:p>
    <w:p>
      <w:r>
        <w:rPr>
          <w:rFonts w:ascii="Arial" w:hAnsi="Arial" w:eastAsia="Arial"/>
          <w:b w:val="0"/>
          <w:sz w:val="22"/>
        </w:rPr>
        <w:t>and now, isn't it time that we stopped,</w:t>
      </w:r>
    </w:p>
    <w:p>
      <w:r>
        <w:rPr>
          <w:rFonts w:ascii="Arial" w:hAnsi="Arial" w:eastAsia="Arial"/>
          <w:b w:val="0"/>
          <w:sz w:val="22"/>
        </w:rPr>
        <w:t>and thought,</w:t>
      </w:r>
    </w:p>
    <w:p>
      <w:r>
        <w:rPr>
          <w:rFonts w:ascii="Arial" w:hAnsi="Arial" w:eastAsia="Arial"/>
          <w:b w:val="0"/>
          <w:sz w:val="22"/>
        </w:rPr>
        <w:t>not a little but a lot,</w:t>
      </w:r>
    </w:p>
    <w:p>
      <w:r>
        <w:rPr>
          <w:rFonts w:ascii="Arial" w:hAnsi="Arial" w:eastAsia="Arial"/>
          <w:b w:val="0"/>
          <w:sz w:val="22"/>
        </w:rPr>
        <w:t>about the effects on society,</w:t>
      </w:r>
    </w:p>
    <w:p>
      <w:r>
        <w:rPr>
          <w:rFonts w:ascii="Arial" w:hAnsi="Arial" w:eastAsia="Arial"/>
          <w:b w:val="0"/>
          <w:sz w:val="22"/>
        </w:rPr>
        <w:t>and the damage that we cause,</w:t>
      </w:r>
    </w:p>
    <w:p>
      <w:r>
        <w:rPr>
          <w:rFonts w:ascii="Arial" w:hAnsi="Arial" w:eastAsia="Arial"/>
          <w:b w:val="0"/>
          <w:sz w:val="22"/>
        </w:rPr>
        <w:t>through the lack of common sense,</w:t>
      </w:r>
    </w:p>
    <w:p>
      <w:r>
        <w:rPr>
          <w:rFonts w:ascii="Arial" w:hAnsi="Arial" w:eastAsia="Arial"/>
          <w:b w:val="0"/>
          <w:sz w:val="22"/>
        </w:rPr>
        <w:t>and illogical thought?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