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These uncertainties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These uncertainties of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not knowing about what comes next,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are too many problems in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always trouble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they trouble me more than they should,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no good,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good at all and time is painful,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often upon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life is so often full,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so, filled with things that test you and eat away at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are so many mountains and not enough molehills,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it depresses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life it grinds you down,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as if a horrible dream,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horrible dream that you cannot get out of no,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matter how much you scream and shout,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life is insufferable far too often and so claustrophobic,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often you beg for an easy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God does not listen seemingly,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far too often and there is torture seemingly all around,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 torture,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it far too often abounds,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life is more than challenging,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is little in life that does not get you down,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these uncertainties,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not knowing it always troubles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troubles me more than it should,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 want to be spontaneous,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life it seems to have other plans and it is no good,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no good for you try to plan your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life it far too often leads you down the wrong path,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ruins your plans,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life is not as grand,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 as grand as it should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all you can do is grin and bear it and smile,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all you can do is carry 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usually always be damned,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can try to plan,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can try to plan but life is a sarcastic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laughs at you so often,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wicked thing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wicked thing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taking you further and further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away from your ideas and your goals,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these uncertainties of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they trouble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you worry about finance,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you worry about the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you worry about having far too little money,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you worry about having far too little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these are the main uncertainties of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far too often make you cry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you wish you could talk some sense into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life, life it seems is more interested,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being a pain in the behind.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