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no way</w:t>
      </w:r>
    </w:p>
    <w:p/>
    <w:p>
      <w:r>
        <w:rPr>
          <w:rFonts w:ascii="Arial" w:hAnsi="Arial" w:eastAsia="Arial"/>
          <w:b w:val="0"/>
          <w:sz w:val="22"/>
        </w:rPr>
        <w:t>There is no way to understand,</w:t>
      </w:r>
    </w:p>
    <w:p>
      <w:r>
        <w:rPr>
          <w:rFonts w:ascii="Arial" w:hAnsi="Arial" w:eastAsia="Arial"/>
          <w:b w:val="0"/>
          <w:sz w:val="22"/>
        </w:rPr>
        <w:t>what goes through someone's mind,</w:t>
      </w:r>
    </w:p>
    <w:p>
      <w:r>
        <w:rPr>
          <w:rFonts w:ascii="Arial" w:hAnsi="Arial" w:eastAsia="Arial"/>
          <w:b w:val="0"/>
          <w:sz w:val="22"/>
        </w:rPr>
        <w:t>there is no way to understand the heat of the moment,</w:t>
      </w:r>
    </w:p>
    <w:p>
      <w:r>
        <w:rPr>
          <w:rFonts w:ascii="Arial" w:hAnsi="Arial" w:eastAsia="Arial"/>
          <w:b w:val="0"/>
          <w:sz w:val="22"/>
        </w:rPr>
        <w:t>and the thoughts of killing,</w:t>
      </w:r>
    </w:p>
    <w:p>
      <w:r>
        <w:rPr>
          <w:rFonts w:ascii="Arial" w:hAnsi="Arial" w:eastAsia="Arial"/>
          <w:b w:val="0"/>
          <w:sz w:val="22"/>
        </w:rPr>
        <w:t>and no way to describe the insanity of modern times,</w:t>
      </w:r>
    </w:p>
    <w:p>
      <w:r>
        <w:rPr>
          <w:rFonts w:ascii="Arial" w:hAnsi="Arial" w:eastAsia="Arial"/>
          <w:b w:val="0"/>
          <w:sz w:val="22"/>
        </w:rPr>
        <w:t>and there are not enough words to describe,</w:t>
      </w:r>
    </w:p>
    <w:p>
      <w:r>
        <w:rPr>
          <w:rFonts w:ascii="Arial" w:hAnsi="Arial" w:eastAsia="Arial"/>
          <w:b w:val="0"/>
          <w:sz w:val="22"/>
        </w:rPr>
        <w:t>the lust for killing in the twenty first century,</w:t>
      </w:r>
    </w:p>
    <w:p>
      <w:r>
        <w:rPr>
          <w:rFonts w:ascii="Arial" w:hAnsi="Arial" w:eastAsia="Arial"/>
          <w:b w:val="0"/>
          <w:sz w:val="22"/>
        </w:rPr>
        <w:t>and there is no reason for killers to be on the streets,</w:t>
      </w:r>
    </w:p>
    <w:p>
      <w:r>
        <w:rPr>
          <w:rFonts w:ascii="Arial" w:hAnsi="Arial" w:eastAsia="Arial"/>
          <w:b w:val="0"/>
          <w:sz w:val="22"/>
        </w:rPr>
        <w:t>and to be able to murder people freely,</w:t>
      </w:r>
    </w:p>
    <w:p>
      <w:r>
        <w:rPr>
          <w:rFonts w:ascii="Arial" w:hAnsi="Arial" w:eastAsia="Arial"/>
          <w:b w:val="0"/>
          <w:sz w:val="22"/>
        </w:rPr>
        <w:t>and to be able to murder people freely,</w:t>
      </w:r>
    </w:p>
    <w:p>
      <w:r>
        <w:rPr>
          <w:rFonts w:ascii="Arial" w:hAnsi="Arial" w:eastAsia="Arial"/>
          <w:b w:val="0"/>
          <w:sz w:val="22"/>
        </w:rPr>
        <w:t>for little reason at all with guns and knives,</w:t>
      </w:r>
    </w:p>
    <w:p>
      <w:r>
        <w:rPr>
          <w:rFonts w:ascii="Arial" w:hAnsi="Arial" w:eastAsia="Arial"/>
          <w:b w:val="0"/>
          <w:sz w:val="22"/>
        </w:rPr>
        <w:t>and it begs the question what society is doing about it,</w:t>
      </w:r>
    </w:p>
    <w:p>
      <w:r>
        <w:rPr>
          <w:rFonts w:ascii="Arial" w:hAnsi="Arial" w:eastAsia="Arial"/>
          <w:b w:val="0"/>
          <w:sz w:val="22"/>
        </w:rPr>
        <w:t>and the governments of the world,</w:t>
      </w:r>
    </w:p>
    <w:p>
      <w:r>
        <w:rPr>
          <w:rFonts w:ascii="Arial" w:hAnsi="Arial" w:eastAsia="Arial"/>
          <w:b w:val="0"/>
          <w:sz w:val="22"/>
        </w:rPr>
        <w:t>for people continue to die endlessly and needlessly,</w:t>
      </w:r>
    </w:p>
    <w:p>
      <w:r>
        <w:rPr>
          <w:rFonts w:ascii="Arial" w:hAnsi="Arial" w:eastAsia="Arial"/>
          <w:b w:val="0"/>
          <w:sz w:val="22"/>
        </w:rPr>
        <w:t>so, is not it time we end the misery,</w:t>
      </w:r>
    </w:p>
    <w:p>
      <w:r>
        <w:rPr>
          <w:rFonts w:ascii="Arial" w:hAnsi="Arial" w:eastAsia="Arial"/>
          <w:b w:val="0"/>
          <w:sz w:val="22"/>
        </w:rPr>
        <w:t>because we have seen far too much violence,</w:t>
      </w:r>
    </w:p>
    <w:p>
      <w:r>
        <w:rPr>
          <w:rFonts w:ascii="Arial" w:hAnsi="Arial" w:eastAsia="Arial"/>
          <w:b w:val="0"/>
          <w:sz w:val="22"/>
        </w:rPr>
        <w:t>and too much blood spilt upon our streets,</w:t>
      </w:r>
    </w:p>
    <w:p>
      <w:r>
        <w:rPr>
          <w:rFonts w:ascii="Arial" w:hAnsi="Arial" w:eastAsia="Arial"/>
          <w:b w:val="0"/>
          <w:sz w:val="22"/>
        </w:rPr>
        <w:t>blood spilt by those with savage and vicious minds,</w:t>
      </w:r>
    </w:p>
    <w:p>
      <w:r>
        <w:rPr>
          <w:rFonts w:ascii="Arial" w:hAnsi="Arial" w:eastAsia="Arial"/>
          <w:b w:val="0"/>
          <w:sz w:val="22"/>
        </w:rPr>
        <w:t>and is not it now really time,</w:t>
      </w:r>
    </w:p>
    <w:p>
      <w:r>
        <w:rPr>
          <w:rFonts w:ascii="Arial" w:hAnsi="Arial" w:eastAsia="Arial"/>
          <w:b w:val="0"/>
          <w:sz w:val="22"/>
        </w:rPr>
        <w:t>the time to educate,</w:t>
      </w:r>
    </w:p>
    <w:p>
      <w:r>
        <w:rPr>
          <w:rFonts w:ascii="Arial" w:hAnsi="Arial" w:eastAsia="Arial"/>
          <w:b w:val="0"/>
          <w:sz w:val="22"/>
        </w:rPr>
        <w:t>the time to take the guns and knives away,</w:t>
      </w:r>
    </w:p>
    <w:p>
      <w:r>
        <w:rPr>
          <w:rFonts w:ascii="Arial" w:hAnsi="Arial" w:eastAsia="Arial"/>
          <w:b w:val="0"/>
          <w:sz w:val="22"/>
        </w:rPr>
        <w:t>the time to end the callous brutality,</w:t>
      </w:r>
    </w:p>
    <w:p>
      <w:r>
        <w:rPr>
          <w:rFonts w:ascii="Arial" w:hAnsi="Arial" w:eastAsia="Arial"/>
          <w:b w:val="0"/>
          <w:sz w:val="22"/>
        </w:rPr>
        <w:t>this evil scourge upon humanity,</w:t>
      </w:r>
    </w:p>
    <w:p>
      <w:r>
        <w:rPr>
          <w:rFonts w:ascii="Arial" w:hAnsi="Arial" w:eastAsia="Arial"/>
          <w:b w:val="0"/>
          <w:sz w:val="22"/>
        </w:rPr>
        <w:t>this wickedness, this insanity,</w:t>
      </w:r>
    </w:p>
    <w:p>
      <w:r>
        <w:rPr>
          <w:rFonts w:ascii="Arial" w:hAnsi="Arial" w:eastAsia="Arial"/>
          <w:b w:val="0"/>
          <w:sz w:val="22"/>
        </w:rPr>
        <w:t>this insanity caused by the mentality,</w:t>
      </w:r>
    </w:p>
    <w:p>
      <w:r>
        <w:rPr>
          <w:rFonts w:ascii="Arial" w:hAnsi="Arial" w:eastAsia="Arial"/>
          <w:b w:val="0"/>
          <w:sz w:val="22"/>
        </w:rPr>
        <w:t>of a dystopian society,</w:t>
      </w:r>
    </w:p>
    <w:p>
      <w:r>
        <w:rPr>
          <w:rFonts w:ascii="Arial" w:hAnsi="Arial" w:eastAsia="Arial"/>
          <w:b w:val="0"/>
          <w:sz w:val="22"/>
        </w:rPr>
        <w:t>because in this society we are far too often led by leaders,</w:t>
      </w:r>
    </w:p>
    <w:p>
      <w:r>
        <w:rPr>
          <w:rFonts w:ascii="Arial" w:hAnsi="Arial" w:eastAsia="Arial"/>
          <w:b w:val="0"/>
          <w:sz w:val="22"/>
        </w:rPr>
        <w:t>who through bureaucracy,</w:t>
      </w:r>
    </w:p>
    <w:p>
      <w:r>
        <w:rPr>
          <w:rFonts w:ascii="Arial" w:hAnsi="Arial" w:eastAsia="Arial"/>
          <w:b w:val="0"/>
          <w:sz w:val="22"/>
        </w:rPr>
        <w:t>never solve the problems of the world,</w:t>
      </w:r>
    </w:p>
    <w:p>
      <w:r>
        <w:rPr>
          <w:rFonts w:ascii="Arial" w:hAnsi="Arial" w:eastAsia="Arial"/>
          <w:b w:val="0"/>
          <w:sz w:val="22"/>
        </w:rPr>
        <w:t>and who seem more intent,</w:t>
      </w:r>
    </w:p>
    <w:p>
      <w:r>
        <w:rPr>
          <w:rFonts w:ascii="Arial" w:hAnsi="Arial" w:eastAsia="Arial"/>
          <w:b w:val="0"/>
          <w:sz w:val="22"/>
        </w:rPr>
        <w:t>on staying in power,</w:t>
      </w:r>
    </w:p>
    <w:p>
      <w:r>
        <w:rPr>
          <w:rFonts w:ascii="Arial" w:hAnsi="Arial" w:eastAsia="Arial"/>
          <w:b w:val="0"/>
          <w:sz w:val="22"/>
        </w:rPr>
        <w:t>more intent on staying in power,</w:t>
      </w:r>
    </w:p>
    <w:p>
      <w:r>
        <w:rPr>
          <w:rFonts w:ascii="Arial" w:hAnsi="Arial" w:eastAsia="Arial"/>
          <w:b w:val="0"/>
          <w:sz w:val="22"/>
        </w:rPr>
        <w:t>than ending the murders,</w:t>
      </w:r>
    </w:p>
    <w:p>
      <w:r>
        <w:rPr>
          <w:rFonts w:ascii="Arial" w:hAnsi="Arial" w:eastAsia="Arial"/>
          <w:b w:val="0"/>
          <w:sz w:val="22"/>
        </w:rPr>
        <w:t>caused by guns and knives.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