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There is no trust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There is no trust here, only dislike and fear,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is no trust here, yes, no trust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 country is filled with lies and liars who despise,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liars who despise you when you tell the truth,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are generally rather uncouth,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is no trust amongst any of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is no trust in a country,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a psychopathic dictator rules the roost,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is no trust but only fear,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only fear, executions, murders, and tortures,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if you live to an old age, it will be a miracle,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if you do not disappear it will be a miracle too,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there is only trust in you and paranoia and fear,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paranoia and fear throughout the country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blood and bodies,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people who seemingly for no reason disappear.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