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There is no mountain</w:t>
      </w:r>
    </w:p>
    <w:p/>
    <w:p>
      <w:r>
        <w:rPr>
          <w:rFonts w:ascii="Arial" w:hAnsi="Arial" w:eastAsia="Arial"/>
          <w:b w:val="0"/>
          <w:sz w:val="22"/>
        </w:rPr>
        <w:t>There is no mountain,</w:t>
      </w:r>
    </w:p>
    <w:p>
      <w:r>
        <w:rPr>
          <w:rFonts w:ascii="Arial" w:hAnsi="Arial" w:eastAsia="Arial"/>
          <w:b w:val="0"/>
          <w:sz w:val="22"/>
        </w:rPr>
        <w:t>and there is nothing to see,</w:t>
      </w:r>
    </w:p>
    <w:p>
      <w:r>
        <w:rPr>
          <w:rFonts w:ascii="Arial" w:hAnsi="Arial" w:eastAsia="Arial"/>
          <w:b w:val="0"/>
          <w:sz w:val="22"/>
        </w:rPr>
        <w:t>because you can overcome anything,</w:t>
      </w:r>
    </w:p>
    <w:p>
      <w:r>
        <w:rPr>
          <w:rFonts w:ascii="Arial" w:hAnsi="Arial" w:eastAsia="Arial"/>
          <w:b w:val="0"/>
          <w:sz w:val="22"/>
        </w:rPr>
        <w:t>anything if you just believe,</w:t>
      </w:r>
    </w:p>
    <w:p>
      <w:r>
        <w:rPr>
          <w:rFonts w:ascii="Arial" w:hAnsi="Arial" w:eastAsia="Arial"/>
          <w:b w:val="0"/>
          <w:sz w:val="22"/>
        </w:rPr>
        <w:t>yes, anything,</w:t>
      </w:r>
    </w:p>
    <w:p>
      <w:r>
        <w:rPr>
          <w:rFonts w:ascii="Arial" w:hAnsi="Arial" w:eastAsia="Arial"/>
          <w:b w:val="0"/>
          <w:sz w:val="22"/>
        </w:rPr>
        <w:t>because there is no mountain,</w:t>
      </w:r>
    </w:p>
    <w:p>
      <w:r>
        <w:rPr>
          <w:rFonts w:ascii="Arial" w:hAnsi="Arial" w:eastAsia="Arial"/>
          <w:b w:val="0"/>
          <w:sz w:val="22"/>
        </w:rPr>
        <w:t>and there is nothing to see,</w:t>
      </w:r>
    </w:p>
    <w:p>
      <w:r>
        <w:rPr>
          <w:rFonts w:ascii="Arial" w:hAnsi="Arial" w:eastAsia="Arial"/>
          <w:b w:val="0"/>
          <w:sz w:val="22"/>
        </w:rPr>
        <w:t>for it is all in the mind,</w:t>
      </w:r>
    </w:p>
    <w:p>
      <w:r>
        <w:rPr>
          <w:rFonts w:ascii="Arial" w:hAnsi="Arial" w:eastAsia="Arial"/>
          <w:b w:val="0"/>
          <w:sz w:val="22"/>
        </w:rPr>
        <w:t>if you have a strong mentality,</w:t>
      </w:r>
    </w:p>
    <w:p>
      <w:r>
        <w:rPr>
          <w:rFonts w:ascii="Arial" w:hAnsi="Arial" w:eastAsia="Arial"/>
          <w:b w:val="0"/>
          <w:sz w:val="22"/>
        </w:rPr>
        <w:t>and there is no mountain,</w:t>
      </w:r>
    </w:p>
    <w:p>
      <w:r>
        <w:rPr>
          <w:rFonts w:ascii="Arial" w:hAnsi="Arial" w:eastAsia="Arial"/>
          <w:b w:val="0"/>
          <w:sz w:val="22"/>
        </w:rPr>
        <w:t>and there is nothing to see,</w:t>
      </w:r>
    </w:p>
    <w:p>
      <w:r>
        <w:rPr>
          <w:rFonts w:ascii="Arial" w:hAnsi="Arial" w:eastAsia="Arial"/>
          <w:b w:val="0"/>
          <w:sz w:val="22"/>
        </w:rPr>
        <w:t>and if you believe in you,</w:t>
      </w:r>
    </w:p>
    <w:p>
      <w:r>
        <w:rPr>
          <w:rFonts w:ascii="Arial" w:hAnsi="Arial" w:eastAsia="Arial"/>
          <w:b w:val="0"/>
          <w:sz w:val="22"/>
        </w:rPr>
        <w:t>and in your own mind,</w:t>
      </w:r>
    </w:p>
    <w:p>
      <w:r>
        <w:rPr>
          <w:rFonts w:ascii="Arial" w:hAnsi="Arial" w:eastAsia="Arial"/>
          <w:b w:val="0"/>
          <w:sz w:val="22"/>
        </w:rPr>
        <w:t>and you no matter what,</w:t>
      </w:r>
    </w:p>
    <w:p>
      <w:r>
        <w:rPr>
          <w:rFonts w:ascii="Arial" w:hAnsi="Arial" w:eastAsia="Arial"/>
          <w:b w:val="0"/>
          <w:sz w:val="22"/>
        </w:rPr>
        <w:t>persevere,</w:t>
      </w:r>
    </w:p>
    <w:p>
      <w:r>
        <w:rPr>
          <w:rFonts w:ascii="Arial" w:hAnsi="Arial" w:eastAsia="Arial"/>
          <w:b w:val="0"/>
          <w:sz w:val="22"/>
        </w:rPr>
        <w:t>you will conquer all that you see,</w:t>
      </w:r>
    </w:p>
    <w:p>
      <w:r>
        <w:rPr>
          <w:rFonts w:ascii="Arial" w:hAnsi="Arial" w:eastAsia="Arial"/>
          <w:b w:val="0"/>
          <w:sz w:val="22"/>
        </w:rPr>
        <w:t>so, do not give up,</w:t>
      </w:r>
    </w:p>
    <w:p>
      <w:r>
        <w:rPr>
          <w:rFonts w:ascii="Arial" w:hAnsi="Arial" w:eastAsia="Arial"/>
          <w:b w:val="0"/>
          <w:sz w:val="22"/>
        </w:rPr>
        <w:t>for you are capable of such great things,</w:t>
      </w:r>
    </w:p>
    <w:p>
      <w:r>
        <w:rPr>
          <w:rFonts w:ascii="Arial" w:hAnsi="Arial" w:eastAsia="Arial"/>
          <w:b w:val="0"/>
          <w:sz w:val="22"/>
        </w:rPr>
        <w:t>and nothing is impossible,</w:t>
      </w:r>
    </w:p>
    <w:p>
      <w:r>
        <w:rPr>
          <w:rFonts w:ascii="Arial" w:hAnsi="Arial" w:eastAsia="Arial"/>
          <w:b w:val="0"/>
          <w:sz w:val="22"/>
        </w:rPr>
        <w:t>nothing is impossible,</w:t>
      </w:r>
    </w:p>
    <w:p>
      <w:r>
        <w:rPr>
          <w:rFonts w:ascii="Arial" w:hAnsi="Arial" w:eastAsia="Arial"/>
          <w:b w:val="0"/>
          <w:sz w:val="22"/>
        </w:rPr>
        <w:t>if you believe in yourself,</w:t>
      </w:r>
    </w:p>
    <w:p>
      <w:r>
        <w:rPr>
          <w:rFonts w:ascii="Arial" w:hAnsi="Arial" w:eastAsia="Arial"/>
          <w:b w:val="0"/>
          <w:sz w:val="22"/>
        </w:rPr>
        <w:t>and you persevere,</w:t>
      </w:r>
    </w:p>
    <w:p>
      <w:r>
        <w:rPr>
          <w:rFonts w:ascii="Arial" w:hAnsi="Arial" w:eastAsia="Arial"/>
          <w:b w:val="0"/>
          <w:sz w:val="22"/>
        </w:rPr>
        <w:t>and although failure,</w:t>
      </w:r>
    </w:p>
    <w:p>
      <w:r>
        <w:rPr>
          <w:rFonts w:ascii="Arial" w:hAnsi="Arial" w:eastAsia="Arial"/>
          <w:b w:val="0"/>
          <w:sz w:val="22"/>
        </w:rPr>
        <w:t>failure comes to us all sometimes,</w:t>
      </w:r>
    </w:p>
    <w:p>
      <w:r>
        <w:rPr>
          <w:rFonts w:ascii="Arial" w:hAnsi="Arial" w:eastAsia="Arial"/>
          <w:b w:val="0"/>
          <w:sz w:val="22"/>
        </w:rPr>
        <w:t>be fearless,</w:t>
      </w:r>
    </w:p>
    <w:p>
      <w:r>
        <w:rPr>
          <w:rFonts w:ascii="Arial" w:hAnsi="Arial" w:eastAsia="Arial"/>
          <w:b w:val="0"/>
          <w:sz w:val="22"/>
        </w:rPr>
        <w:t>and try, try, try again,</w:t>
      </w:r>
    </w:p>
    <w:p>
      <w:r>
        <w:rPr>
          <w:rFonts w:ascii="Arial" w:hAnsi="Arial" w:eastAsia="Arial"/>
          <w:b w:val="0"/>
          <w:sz w:val="22"/>
        </w:rPr>
        <w:t>and if you do there is nothing,</w:t>
      </w:r>
    </w:p>
    <w:p>
      <w:r>
        <w:rPr>
          <w:rFonts w:ascii="Arial" w:hAnsi="Arial" w:eastAsia="Arial"/>
          <w:b w:val="0"/>
          <w:sz w:val="22"/>
        </w:rPr>
        <w:t>that you cannot accomplish my friend.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