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madness in you</w:t>
      </w:r>
    </w:p>
    <w:p/>
    <w:p>
      <w:r>
        <w:rPr>
          <w:rFonts w:ascii="Arial" w:hAnsi="Arial" w:eastAsia="Arial"/>
          <w:b w:val="0"/>
          <w:sz w:val="22"/>
        </w:rPr>
        <w:t>There is madness in you,</w:t>
      </w:r>
    </w:p>
    <w:p>
      <w:r>
        <w:rPr>
          <w:rFonts w:ascii="Arial" w:hAnsi="Arial" w:eastAsia="Arial"/>
          <w:b w:val="0"/>
          <w:sz w:val="22"/>
        </w:rPr>
        <w:t>there is madness in me,</w:t>
      </w:r>
    </w:p>
    <w:p>
      <w:r>
        <w:rPr>
          <w:rFonts w:ascii="Arial" w:hAnsi="Arial" w:eastAsia="Arial"/>
          <w:b w:val="0"/>
          <w:sz w:val="22"/>
        </w:rPr>
        <w:t>and today the sea is far from calm,</w:t>
      </w:r>
    </w:p>
    <w:p>
      <w:r>
        <w:rPr>
          <w:rFonts w:ascii="Arial" w:hAnsi="Arial" w:eastAsia="Arial"/>
          <w:b w:val="0"/>
          <w:sz w:val="22"/>
        </w:rPr>
        <w:t>and there is great power in the sea,</w:t>
      </w:r>
    </w:p>
    <w:p>
      <w:r>
        <w:rPr>
          <w:rFonts w:ascii="Arial" w:hAnsi="Arial" w:eastAsia="Arial"/>
          <w:b w:val="0"/>
          <w:sz w:val="22"/>
        </w:rPr>
        <w:t>and today,</w:t>
      </w:r>
    </w:p>
    <w:p>
      <w:r>
        <w:rPr>
          <w:rFonts w:ascii="Arial" w:hAnsi="Arial" w:eastAsia="Arial"/>
          <w:b w:val="0"/>
          <w:sz w:val="22"/>
        </w:rPr>
        <w:t>you and me,</w:t>
      </w:r>
    </w:p>
    <w:p>
      <w:r>
        <w:rPr>
          <w:rFonts w:ascii="Arial" w:hAnsi="Arial" w:eastAsia="Arial"/>
          <w:b w:val="0"/>
          <w:sz w:val="22"/>
        </w:rPr>
        <w:t>we ran into the waves,</w:t>
      </w:r>
    </w:p>
    <w:p>
      <w:r>
        <w:rPr>
          <w:rFonts w:ascii="Arial" w:hAnsi="Arial" w:eastAsia="Arial"/>
          <w:b w:val="0"/>
          <w:sz w:val="22"/>
        </w:rPr>
        <w:t>and how brave, were we,</w:t>
      </w:r>
    </w:p>
    <w:p>
      <w:r>
        <w:rPr>
          <w:rFonts w:ascii="Arial" w:hAnsi="Arial" w:eastAsia="Arial"/>
          <w:b w:val="0"/>
          <w:sz w:val="22"/>
        </w:rPr>
        <w:t>for it was icy, icy cold the sea,</w:t>
      </w:r>
    </w:p>
    <w:p>
      <w:r>
        <w:rPr>
          <w:rFonts w:ascii="Arial" w:hAnsi="Arial" w:eastAsia="Arial"/>
          <w:b w:val="0"/>
          <w:sz w:val="22"/>
        </w:rPr>
        <w:t>and how grey was the sky,</w:t>
      </w:r>
    </w:p>
    <w:p>
      <w:r>
        <w:rPr>
          <w:rFonts w:ascii="Arial" w:hAnsi="Arial" w:eastAsia="Arial"/>
          <w:b w:val="0"/>
          <w:sz w:val="22"/>
        </w:rPr>
        <w:t>but we did not mind,</w:t>
      </w:r>
    </w:p>
    <w:p>
      <w:r>
        <w:rPr>
          <w:rFonts w:ascii="Arial" w:hAnsi="Arial" w:eastAsia="Arial"/>
          <w:b w:val="0"/>
          <w:sz w:val="22"/>
        </w:rPr>
        <w:t>and we just ran into it,</w:t>
      </w:r>
    </w:p>
    <w:p>
      <w:r>
        <w:rPr>
          <w:rFonts w:ascii="Arial" w:hAnsi="Arial" w:eastAsia="Arial"/>
          <w:b w:val="0"/>
          <w:sz w:val="22"/>
        </w:rPr>
        <w:t>and how we did shout,</w:t>
      </w:r>
    </w:p>
    <w:p>
      <w:r>
        <w:rPr>
          <w:rFonts w:ascii="Arial" w:hAnsi="Arial" w:eastAsia="Arial"/>
          <w:b w:val="0"/>
          <w:sz w:val="22"/>
        </w:rPr>
        <w:t>and let out a cry,</w:t>
      </w:r>
    </w:p>
    <w:p>
      <w:r>
        <w:rPr>
          <w:rFonts w:ascii="Arial" w:hAnsi="Arial" w:eastAsia="Arial"/>
          <w:b w:val="0"/>
          <w:sz w:val="22"/>
        </w:rPr>
        <w:t>for it was colder,</w:t>
      </w:r>
    </w:p>
    <w:p>
      <w:r>
        <w:rPr>
          <w:rFonts w:ascii="Arial" w:hAnsi="Arial" w:eastAsia="Arial"/>
          <w:b w:val="0"/>
          <w:sz w:val="22"/>
        </w:rPr>
        <w:t>far colder than we were expecting,</w:t>
      </w:r>
    </w:p>
    <w:p>
      <w:r>
        <w:rPr>
          <w:rFonts w:ascii="Arial" w:hAnsi="Arial" w:eastAsia="Arial"/>
          <w:b w:val="0"/>
          <w:sz w:val="22"/>
        </w:rPr>
        <w:t>you and I,</w:t>
      </w:r>
    </w:p>
    <w:p>
      <w:r>
        <w:rPr>
          <w:rFonts w:ascii="Arial" w:hAnsi="Arial" w:eastAsia="Arial"/>
          <w:b w:val="0"/>
          <w:sz w:val="22"/>
        </w:rPr>
        <w:t>and how we laughed,</w:t>
      </w:r>
    </w:p>
    <w:p>
      <w:r>
        <w:rPr>
          <w:rFonts w:ascii="Arial" w:hAnsi="Arial" w:eastAsia="Arial"/>
          <w:b w:val="0"/>
          <w:sz w:val="22"/>
        </w:rPr>
        <w:t>how we laughed at the shock,</w:t>
      </w:r>
    </w:p>
    <w:p>
      <w:r>
        <w:rPr>
          <w:rFonts w:ascii="Arial" w:hAnsi="Arial" w:eastAsia="Arial"/>
          <w:b w:val="0"/>
          <w:sz w:val="22"/>
        </w:rPr>
        <w:t>and how we shivered and were almost frozen to the spot,</w:t>
      </w:r>
    </w:p>
    <w:p>
      <w:r>
        <w:rPr>
          <w:rFonts w:ascii="Arial" w:hAnsi="Arial" w:eastAsia="Arial"/>
          <w:b w:val="0"/>
          <w:sz w:val="22"/>
        </w:rPr>
        <w:t>but, still we,</w:t>
      </w:r>
    </w:p>
    <w:p>
      <w:r>
        <w:rPr>
          <w:rFonts w:ascii="Arial" w:hAnsi="Arial" w:eastAsia="Arial"/>
          <w:b w:val="0"/>
          <w:sz w:val="22"/>
        </w:rPr>
        <w:t>we continued to splash around,</w:t>
      </w:r>
    </w:p>
    <w:p>
      <w:r>
        <w:rPr>
          <w:rFonts w:ascii="Arial" w:hAnsi="Arial" w:eastAsia="Arial"/>
          <w:b w:val="0"/>
          <w:sz w:val="22"/>
        </w:rPr>
        <w:t>and to make quite a sound,</w:t>
      </w:r>
    </w:p>
    <w:p>
      <w:r>
        <w:rPr>
          <w:rFonts w:ascii="Arial" w:hAnsi="Arial" w:eastAsia="Arial"/>
          <w:b w:val="0"/>
          <w:sz w:val="22"/>
        </w:rPr>
        <w:t>as above us, the seagulls they cried,</w:t>
      </w:r>
    </w:p>
    <w:p>
      <w:r>
        <w:rPr>
          <w:rFonts w:ascii="Arial" w:hAnsi="Arial" w:eastAsia="Arial"/>
          <w:b w:val="0"/>
          <w:sz w:val="22"/>
        </w:rPr>
        <w:t>and we,</w:t>
      </w:r>
    </w:p>
    <w:p>
      <w:r>
        <w:rPr>
          <w:rFonts w:ascii="Arial" w:hAnsi="Arial" w:eastAsia="Arial"/>
          <w:b w:val="0"/>
          <w:sz w:val="22"/>
        </w:rPr>
        <w:t>we kept close to the shore,</w:t>
      </w:r>
    </w:p>
    <w:p>
      <w:r>
        <w:rPr>
          <w:rFonts w:ascii="Arial" w:hAnsi="Arial" w:eastAsia="Arial"/>
          <w:b w:val="0"/>
          <w:sz w:val="22"/>
        </w:rPr>
        <w:t>not wanting to be lost forevermore,</w:t>
      </w:r>
    </w:p>
    <w:p>
      <w:r>
        <w:rPr>
          <w:rFonts w:ascii="Arial" w:hAnsi="Arial" w:eastAsia="Arial"/>
          <w:b w:val="0"/>
          <w:sz w:val="22"/>
        </w:rPr>
        <w:t>and we,</w:t>
      </w:r>
    </w:p>
    <w:p>
      <w:r>
        <w:rPr>
          <w:rFonts w:ascii="Arial" w:hAnsi="Arial" w:eastAsia="Arial"/>
          <w:b w:val="0"/>
          <w:sz w:val="22"/>
        </w:rPr>
        <w:t>we hoped for the sun,</w:t>
      </w:r>
    </w:p>
    <w:p>
      <w:r>
        <w:rPr>
          <w:rFonts w:ascii="Arial" w:hAnsi="Arial" w:eastAsia="Arial"/>
          <w:b w:val="0"/>
          <w:sz w:val="22"/>
        </w:rPr>
        <w:t>but today, it did not come,</w:t>
      </w:r>
    </w:p>
    <w:p>
      <w:r>
        <w:rPr>
          <w:rFonts w:ascii="Arial" w:hAnsi="Arial" w:eastAsia="Arial"/>
          <w:b w:val="0"/>
          <w:sz w:val="22"/>
        </w:rPr>
        <w:t>and we,</w:t>
      </w:r>
    </w:p>
    <w:p>
      <w:r>
        <w:rPr>
          <w:rFonts w:ascii="Arial" w:hAnsi="Arial" w:eastAsia="Arial"/>
          <w:b w:val="0"/>
          <w:sz w:val="22"/>
        </w:rPr>
        <w:t>we did not mind the grey and we had our fun,</w:t>
      </w:r>
    </w:p>
    <w:p>
      <w:r>
        <w:rPr>
          <w:rFonts w:ascii="Arial" w:hAnsi="Arial" w:eastAsia="Arial"/>
          <w:b w:val="0"/>
          <w:sz w:val="22"/>
        </w:rPr>
        <w:t>and though we weren't there for long,</w:t>
      </w:r>
    </w:p>
    <w:p>
      <w:r>
        <w:rPr>
          <w:rFonts w:ascii="Arial" w:hAnsi="Arial" w:eastAsia="Arial"/>
          <w:b w:val="0"/>
          <w:sz w:val="22"/>
        </w:rPr>
        <w:t>we swam,</w:t>
      </w:r>
    </w:p>
    <w:p>
      <w:r>
        <w:rPr>
          <w:rFonts w:ascii="Arial" w:hAnsi="Arial" w:eastAsia="Arial"/>
          <w:b w:val="0"/>
          <w:sz w:val="22"/>
        </w:rPr>
        <w:t>and shouted,</w:t>
      </w:r>
    </w:p>
    <w:p>
      <w:r>
        <w:rPr>
          <w:rFonts w:ascii="Arial" w:hAnsi="Arial" w:eastAsia="Arial"/>
          <w:b w:val="0"/>
          <w:sz w:val="22"/>
        </w:rPr>
        <w:t>and kissed and felt such bliss,</w:t>
      </w:r>
    </w:p>
    <w:p>
      <w:r>
        <w:rPr>
          <w:rFonts w:ascii="Arial" w:hAnsi="Arial" w:eastAsia="Arial"/>
          <w:b w:val="0"/>
          <w:sz w:val="22"/>
        </w:rPr>
        <w:t>as the roaring waves they did come,</w:t>
      </w:r>
    </w:p>
    <w:p>
      <w:r>
        <w:rPr>
          <w:rFonts w:ascii="Arial" w:hAnsi="Arial" w:eastAsia="Arial"/>
          <w:b w:val="0"/>
          <w:sz w:val="22"/>
        </w:rPr>
        <w:t>they did come, and wash over us,</w:t>
      </w:r>
    </w:p>
    <w:p>
      <w:r>
        <w:rPr>
          <w:rFonts w:ascii="Arial" w:hAnsi="Arial" w:eastAsia="Arial"/>
          <w:b w:val="0"/>
          <w:sz w:val="22"/>
        </w:rPr>
        <w:t>and each one,</w:t>
      </w:r>
    </w:p>
    <w:p>
      <w:r>
        <w:rPr>
          <w:rFonts w:ascii="Arial" w:hAnsi="Arial" w:eastAsia="Arial"/>
          <w:b w:val="0"/>
          <w:sz w:val="22"/>
        </w:rPr>
        <w:t>each one seemingly wanted us to depart from the sea,</w:t>
      </w:r>
    </w:p>
    <w:p>
      <w:r>
        <w:rPr>
          <w:rFonts w:ascii="Arial" w:hAnsi="Arial" w:eastAsia="Arial"/>
          <w:b w:val="0"/>
          <w:sz w:val="22"/>
        </w:rPr>
        <w:t>but we,</w:t>
      </w:r>
    </w:p>
    <w:p>
      <w:r>
        <w:rPr>
          <w:rFonts w:ascii="Arial" w:hAnsi="Arial" w:eastAsia="Arial"/>
          <w:b w:val="0"/>
          <w:sz w:val="22"/>
        </w:rPr>
        <w:t>we were truly happy,</w:t>
      </w:r>
    </w:p>
    <w:p>
      <w:r>
        <w:rPr>
          <w:rFonts w:ascii="Arial" w:hAnsi="Arial" w:eastAsia="Arial"/>
          <w:b w:val="0"/>
          <w:sz w:val="22"/>
        </w:rPr>
        <w:t>and we despite the sea’s best efforts,</w:t>
      </w:r>
    </w:p>
    <w:p>
      <w:r>
        <w:rPr>
          <w:rFonts w:ascii="Arial" w:hAnsi="Arial" w:eastAsia="Arial"/>
          <w:b w:val="0"/>
          <w:sz w:val="22"/>
        </w:rPr>
        <w:t>swam until we were frozen to the bone,</w:t>
      </w:r>
    </w:p>
    <w:p>
      <w:r>
        <w:rPr>
          <w:rFonts w:ascii="Arial" w:hAnsi="Arial" w:eastAsia="Arial"/>
          <w:b w:val="0"/>
          <w:sz w:val="22"/>
        </w:rPr>
        <w:t>and then we, happily departed with all our limbs intact,</w:t>
      </w:r>
    </w:p>
    <w:p>
      <w:r>
        <w:rPr>
          <w:rFonts w:ascii="Arial" w:hAnsi="Arial" w:eastAsia="Arial"/>
          <w:b w:val="0"/>
          <w:sz w:val="22"/>
        </w:rPr>
        <w:t>and in the power of the sea and with the rocks so many,</w:t>
      </w:r>
    </w:p>
    <w:p>
      <w:r>
        <w:rPr>
          <w:rFonts w:ascii="Arial" w:hAnsi="Arial" w:eastAsia="Arial"/>
          <w:b w:val="0"/>
          <w:sz w:val="22"/>
        </w:rPr>
        <w:t>it was quite a courageous act,</w:t>
      </w:r>
    </w:p>
    <w:p>
      <w:r>
        <w:rPr>
          <w:rFonts w:ascii="Arial" w:hAnsi="Arial" w:eastAsia="Arial"/>
          <w:b w:val="0"/>
          <w:sz w:val="22"/>
        </w:rPr>
        <w:t>swimming in the sea,</w:t>
      </w:r>
    </w:p>
    <w:p>
      <w:r>
        <w:rPr>
          <w:rFonts w:ascii="Arial" w:hAnsi="Arial" w:eastAsia="Arial"/>
          <w:b w:val="0"/>
          <w:sz w:val="22"/>
        </w:rPr>
        <w:t>and you and me,</w:t>
      </w:r>
    </w:p>
    <w:p>
      <w:r>
        <w:rPr>
          <w:rFonts w:ascii="Arial" w:hAnsi="Arial" w:eastAsia="Arial"/>
          <w:b w:val="0"/>
          <w:sz w:val="22"/>
        </w:rPr>
        <w:t>we rushed as fast as we can,</w:t>
      </w:r>
    </w:p>
    <w:p>
      <w:r>
        <w:rPr>
          <w:rFonts w:ascii="Arial" w:hAnsi="Arial" w:eastAsia="Arial"/>
          <w:b w:val="0"/>
          <w:sz w:val="22"/>
        </w:rPr>
        <w:t>to the towels,</w:t>
      </w:r>
    </w:p>
    <w:p>
      <w:r>
        <w:rPr>
          <w:rFonts w:ascii="Arial" w:hAnsi="Arial" w:eastAsia="Arial"/>
          <w:b w:val="0"/>
          <w:sz w:val="22"/>
        </w:rPr>
        <w:t>and to the car,</w:t>
      </w:r>
    </w:p>
    <w:p>
      <w:r>
        <w:rPr>
          <w:rFonts w:ascii="Arial" w:hAnsi="Arial" w:eastAsia="Arial"/>
          <w:b w:val="0"/>
          <w:sz w:val="22"/>
        </w:rPr>
        <w:t>and to drink coffee,</w:t>
      </w:r>
    </w:p>
    <w:p>
      <w:r>
        <w:rPr>
          <w:rFonts w:ascii="Arial" w:hAnsi="Arial" w:eastAsia="Arial"/>
          <w:b w:val="0"/>
          <w:sz w:val="22"/>
        </w:rPr>
        <w:t>and we warmed ourselves through and through,</w:t>
      </w:r>
    </w:p>
    <w:p>
      <w:r>
        <w:rPr>
          <w:rFonts w:ascii="Arial" w:hAnsi="Arial" w:eastAsia="Arial"/>
          <w:b w:val="0"/>
          <w:sz w:val="22"/>
        </w:rPr>
        <w:t>and the waves,</w:t>
      </w:r>
    </w:p>
    <w:p>
      <w:r>
        <w:rPr>
          <w:rFonts w:ascii="Arial" w:hAnsi="Arial" w:eastAsia="Arial"/>
          <w:b w:val="0"/>
          <w:sz w:val="22"/>
        </w:rPr>
        <w:t>how they waved frantically at me and you,</w:t>
      </w:r>
    </w:p>
    <w:p>
      <w:r>
        <w:rPr>
          <w:rFonts w:ascii="Arial" w:hAnsi="Arial" w:eastAsia="Arial"/>
          <w:b w:val="0"/>
          <w:sz w:val="22"/>
        </w:rPr>
        <w:t>and were glad to see the back of us,</w:t>
      </w:r>
    </w:p>
    <w:p>
      <w:r>
        <w:rPr>
          <w:rFonts w:ascii="Arial" w:hAnsi="Arial" w:eastAsia="Arial"/>
          <w:b w:val="0"/>
          <w:sz w:val="22"/>
        </w:rPr>
        <w:t>and as we dried our hair, how we laughed and stared,</w:t>
      </w:r>
    </w:p>
    <w:p>
      <w:r>
        <w:rPr>
          <w:rFonts w:ascii="Arial" w:hAnsi="Arial" w:eastAsia="Arial"/>
          <w:b w:val="0"/>
          <w:sz w:val="22"/>
        </w:rPr>
        <w:t>at the brave others who,</w:t>
      </w:r>
    </w:p>
    <w:p>
      <w:r>
        <w:rPr>
          <w:rFonts w:ascii="Arial" w:hAnsi="Arial" w:eastAsia="Arial"/>
          <w:b w:val="0"/>
          <w:sz w:val="22"/>
        </w:rPr>
        <w:t>who threw themselves in,</w:t>
      </w:r>
    </w:p>
    <w:p>
      <w:r>
        <w:rPr>
          <w:rFonts w:ascii="Arial" w:hAnsi="Arial" w:eastAsia="Arial"/>
          <w:b w:val="0"/>
          <w:sz w:val="22"/>
        </w:rPr>
        <w:t>and also made quite a din,</w:t>
      </w:r>
    </w:p>
    <w:p>
      <w:r>
        <w:rPr>
          <w:rFonts w:ascii="Arial" w:hAnsi="Arial" w:eastAsia="Arial"/>
          <w:b w:val="0"/>
          <w:sz w:val="22"/>
        </w:rPr>
        <w:t>and how glad we were,</w:t>
      </w:r>
    </w:p>
    <w:p>
      <w:r>
        <w:rPr>
          <w:rFonts w:ascii="Arial" w:hAnsi="Arial" w:eastAsia="Arial"/>
          <w:b w:val="0"/>
          <w:sz w:val="22"/>
        </w:rPr>
        <w:t>to have enjoyed it for a short time,</w:t>
      </w:r>
    </w:p>
    <w:p>
      <w:r>
        <w:rPr>
          <w:rFonts w:ascii="Arial" w:hAnsi="Arial" w:eastAsia="Arial"/>
          <w:b w:val="0"/>
          <w:sz w:val="22"/>
        </w:rPr>
        <w:t>and how wonderful it was,</w:t>
      </w:r>
    </w:p>
    <w:p>
      <w:r>
        <w:rPr>
          <w:rFonts w:ascii="Arial" w:hAnsi="Arial" w:eastAsia="Arial"/>
          <w:b w:val="0"/>
          <w:sz w:val="22"/>
        </w:rPr>
        <w:t>the experience,</w:t>
      </w:r>
    </w:p>
    <w:p>
      <w:r>
        <w:rPr>
          <w:rFonts w:ascii="Arial" w:hAnsi="Arial" w:eastAsia="Arial"/>
          <w:b w:val="0"/>
          <w:sz w:val="22"/>
        </w:rPr>
        <w:t>and the laughter and the smiles upon our faces,</w:t>
      </w:r>
    </w:p>
    <w:p>
      <w:r>
        <w:rPr>
          <w:rFonts w:ascii="Arial" w:hAnsi="Arial" w:eastAsia="Arial"/>
          <w:b w:val="0"/>
          <w:sz w:val="22"/>
        </w:rPr>
        <w:t>as the sea it carried us and it chilled us and it thrilled us,</w:t>
      </w:r>
    </w:p>
    <w:p>
      <w:r>
        <w:rPr>
          <w:rFonts w:ascii="Arial" w:hAnsi="Arial" w:eastAsia="Arial"/>
          <w:b w:val="0"/>
          <w:sz w:val="22"/>
        </w:rPr>
        <w:t>and wanted with all its power to forsake us,</w:t>
      </w:r>
    </w:p>
    <w:p>
      <w:r>
        <w:rPr>
          <w:rFonts w:ascii="Arial" w:hAnsi="Arial" w:eastAsia="Arial"/>
          <w:b w:val="0"/>
          <w:sz w:val="22"/>
        </w:rPr>
        <w:t>and in the car,</w:t>
      </w:r>
    </w:p>
    <w:p>
      <w:r>
        <w:rPr>
          <w:rFonts w:ascii="Arial" w:hAnsi="Arial" w:eastAsia="Arial"/>
          <w:b w:val="0"/>
          <w:sz w:val="22"/>
        </w:rPr>
        <w:t>how we laughed as the chill of the sea it made us,</w:t>
      </w:r>
    </w:p>
    <w:p>
      <w:r>
        <w:rPr>
          <w:rFonts w:ascii="Arial" w:hAnsi="Arial" w:eastAsia="Arial"/>
          <w:b w:val="0"/>
          <w:sz w:val="22"/>
        </w:rPr>
        <w:t>it made us shiver for quite a while,</w:t>
      </w:r>
    </w:p>
    <w:p>
      <w:r>
        <w:rPr>
          <w:rFonts w:ascii="Arial" w:hAnsi="Arial" w:eastAsia="Arial"/>
          <w:b w:val="0"/>
          <w:sz w:val="22"/>
        </w:rPr>
        <w:t>and shiver quite unrelentingly,</w:t>
      </w:r>
    </w:p>
    <w:p>
      <w:r>
        <w:rPr>
          <w:rFonts w:ascii="Arial" w:hAnsi="Arial" w:eastAsia="Arial"/>
          <w:b w:val="0"/>
          <w:sz w:val="22"/>
        </w:rPr>
        <w:t>but how great was the experience,</w:t>
      </w:r>
    </w:p>
    <w:p>
      <w:r>
        <w:rPr>
          <w:rFonts w:ascii="Arial" w:hAnsi="Arial" w:eastAsia="Arial"/>
          <w:b w:val="0"/>
          <w:sz w:val="22"/>
        </w:rPr>
        <w:t>and how glorious was the warmth of the coffee,</w:t>
      </w:r>
    </w:p>
    <w:p>
      <w:r>
        <w:rPr>
          <w:rFonts w:ascii="Arial" w:hAnsi="Arial" w:eastAsia="Arial"/>
          <w:b w:val="0"/>
          <w:sz w:val="22"/>
        </w:rPr>
        <w:t>as we sat in the car and kissed,</w:t>
      </w:r>
    </w:p>
    <w:p>
      <w:r>
        <w:rPr>
          <w:rFonts w:ascii="Arial" w:hAnsi="Arial" w:eastAsia="Arial"/>
          <w:b w:val="0"/>
          <w:sz w:val="22"/>
        </w:rPr>
        <w:t>and the sea it waved at us,</w:t>
      </w:r>
    </w:p>
    <w:p>
      <w:r>
        <w:rPr>
          <w:rFonts w:ascii="Arial" w:hAnsi="Arial" w:eastAsia="Arial"/>
          <w:b w:val="0"/>
          <w:sz w:val="22"/>
        </w:rPr>
        <w:t>maybe to come back,</w:t>
      </w:r>
    </w:p>
    <w:p>
      <w:r>
        <w:rPr>
          <w:rFonts w:ascii="Arial" w:hAnsi="Arial" w:eastAsia="Arial"/>
          <w:b w:val="0"/>
          <w:sz w:val="22"/>
        </w:rPr>
        <w:t>maybe in jealousy,</w:t>
      </w:r>
    </w:p>
    <w:p>
      <w:r>
        <w:rPr>
          <w:rFonts w:ascii="Arial" w:hAnsi="Arial" w:eastAsia="Arial"/>
          <w:b w:val="0"/>
          <w:sz w:val="22"/>
        </w:rPr>
        <w:t>but we will be, we will be back,</w:t>
      </w:r>
    </w:p>
    <w:p>
      <w:r>
        <w:rPr>
          <w:rFonts w:ascii="Arial" w:hAnsi="Arial" w:eastAsia="Arial"/>
          <w:b w:val="0"/>
          <w:sz w:val="22"/>
        </w:rPr>
        <w:t>for how glorious are the waves,</w:t>
      </w:r>
    </w:p>
    <w:p>
      <w:r>
        <w:rPr>
          <w:rFonts w:ascii="Arial" w:hAnsi="Arial" w:eastAsia="Arial"/>
          <w:b w:val="0"/>
          <w:sz w:val="22"/>
        </w:rPr>
        <w:t>the waves that carried you and me so powerfully,</w:t>
      </w:r>
    </w:p>
    <w:p>
      <w:r>
        <w:rPr>
          <w:rFonts w:ascii="Arial" w:hAnsi="Arial" w:eastAsia="Arial"/>
          <w:b w:val="0"/>
          <w:sz w:val="22"/>
        </w:rPr>
        <w:t>and how glorious and magnificent,</w:t>
      </w:r>
    </w:p>
    <w:p>
      <w:r>
        <w:rPr>
          <w:rFonts w:ascii="Arial" w:hAnsi="Arial" w:eastAsia="Arial"/>
          <w:b w:val="0"/>
          <w:sz w:val="22"/>
        </w:rPr>
        <w:t>the wonderful sea, that made our day so happy,</w:t>
      </w:r>
    </w:p>
    <w:p>
      <w:r>
        <w:rPr>
          <w:rFonts w:ascii="Arial" w:hAnsi="Arial" w:eastAsia="Arial"/>
          <w:b w:val="0"/>
          <w:sz w:val="22"/>
        </w:rPr>
        <w:t>so, so happy, as happy as can be,</w:t>
      </w:r>
    </w:p>
    <w:p>
      <w:r>
        <w:rPr>
          <w:rFonts w:ascii="Arial" w:hAnsi="Arial" w:eastAsia="Arial"/>
          <w:b w:val="0"/>
          <w:sz w:val="22"/>
        </w:rPr>
        <w:t>yes, we were truly happy, you and me,</w:t>
      </w:r>
    </w:p>
    <w:p>
      <w:r>
        <w:rPr>
          <w:rFonts w:ascii="Arial" w:hAnsi="Arial" w:eastAsia="Arial"/>
          <w:b w:val="0"/>
          <w:sz w:val="22"/>
        </w:rPr>
        <w:t>and oh, what a day, oh, what a day at the sea,</w:t>
      </w:r>
    </w:p>
    <w:p>
      <w:r>
        <w:rPr>
          <w:rFonts w:ascii="Arial" w:hAnsi="Arial" w:eastAsia="Arial"/>
          <w:b w:val="0"/>
          <w:sz w:val="22"/>
        </w:rPr>
        <w:t>what a great day, with you and me in the powerful,</w:t>
      </w:r>
    </w:p>
    <w:p>
      <w:r>
        <w:rPr>
          <w:rFonts w:ascii="Arial" w:hAnsi="Arial" w:eastAsia="Arial"/>
          <w:b w:val="0"/>
          <w:sz w:val="22"/>
        </w:rPr>
        <w:t>powerful, majestic, glorious, beautiful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