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little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little time to cry and far too much wasted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much time spent not truly being understood,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time for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time for sighs in this world or so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live our lives chasing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live our lives chasing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dreams that are mostly never realised,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realised and there is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little time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much wasted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achieve nothing or so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frustrating life can be and how irritating,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like pushing back the tides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never-ending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constant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constant misery and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truly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