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There is a time to forget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There is a time to forget,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there is a time,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walk on into the sun,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what has been,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any memory cannot always be overcome,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block it off,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be at peace,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compartmentalize,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any negative memories,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you have the time,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capability,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keep it behind a wall,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will do you no good,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be reminded by others of it,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do not dwell on it at 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you can train the mind and the heart,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if you have the strength,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courage by doing so,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are not weak,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are not weak,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powerful,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your own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as a great lion walks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will move on from it,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others fall,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strong,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full of pride,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you will be able to conquer anything,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will be able to conquer,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any problem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