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There goes nothing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goes nothing,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goes something,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something of nothing,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of what I fail to see, for it is empty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sat numbly on a train,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the distance grows further apart between you and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the distance grows,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the heartache grows,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I miss you I should try to disagree,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 want this pain to 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want this pain to go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it I want to be free,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you left me on a Tuesday morning,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took of all your things,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kissed me goodbye on the cheek,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took off your wedding ring,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a moment etched in my memory,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moment that will stay with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will shed a few tears I am sure,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soon, I will be as far away from you as I can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will the distance make me happy,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happy as I once was,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do not see it, but time is supposed to be a healer,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here I am, taking my time on a journey,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through my thoughts on a journey to the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on a journey on a boat travelling under a burning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trying to forget about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I stare blankly at the passing scenery.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