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Therapy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Therapy,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mentality,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softly,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softly,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 will you listen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 will you listen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have voices in my head, and I am at my wits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been driven up the wall,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been driven crazy,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not who I used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not who I used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I am more than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more than one person you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seem to have a mind of their 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 schizophrenic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disturbingly and regularly feasting upon my 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disturbingly feasting upon my sanity as I sit,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rocking back and forth,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sit not able to be me, no, not able to be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still trying to see the wood for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cannot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cannot see and oh how this schizophrenic disturbance,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ravages my brain and my 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am disturbed you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mentally disturbed,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such intrusive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people oh how they disturb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people they constantly disturb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do not understand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belittle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look down their noses at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are so cruel to me, so cruel,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that they would leave me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wish that they would leave me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wish that they would stop disturbing my mental health,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wish these voices inside my head would leave me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wish these voices inside my head would leave me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wish from them to be set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wish not to be disturbed,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here I am being driven up the wall,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I am rocking back and forth,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rocking back and forth with anxiety,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am mentally disturbed,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darting this way and that in my jagged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my eyes looking rapidly around the room,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roaming wildly,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look, here I am with the marks upon my wrists,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more than last time you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more than last time you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am before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please do not pity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please do listen to me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 will you listen to me, for I am at my wits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been driven up the wall by these voices,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by other people who do not understand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please, please will you listen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am not who I used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not who I used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thoughts they seem to have a mind of their 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 schizophrenic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disturbingly feasting upon my 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disturbingly feasting upon my 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sit rocking back and forth,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trying to be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trying to see the wood for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 with my mental health problems,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 with my mental health problems,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wanting to get better,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unable to get better,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being driven out of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being driven crazy,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being driven into insanity,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please help,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 help me.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Therapy, mentality,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softly, softly,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please, be gentle with me, be gentle,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need therapy,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need therapy for my schizophrenia,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need therapy for my intrusive thoughts and my CPTSD,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need therapy,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am mental you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please be gentle with me, and softly, softly,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please, please, please help me!!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