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world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world in its beauty,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does hang so beautifully in the sky,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wonder how it stays there,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what a weight is the vision,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 vision that is beheld in an astronaut’s eyes.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