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world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world in its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amongst the beauty of space,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incredible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wondrous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beautiful it is amongst the stars,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it makes your heart long to be amongst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travel so far,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in its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amongst the beauty of space,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incredible it is and how wondrous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long it has been suspended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jewel in the universe,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shines in the darkness that captures the imagination,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holds you in its fascination,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jewel in the universe that in your eyes is so glorious,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its beautiful sight,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no other,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other that does compare,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does capture you with such a great delight.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