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wind blows</w:t>
      </w:r>
    </w:p>
    <w:p/>
    <w:p>
      <w:r>
        <w:rPr>
          <w:rFonts w:ascii="Arial" w:hAnsi="Arial" w:eastAsia="Arial"/>
          <w:b w:val="0"/>
          <w:sz w:val="22"/>
        </w:rPr>
        <w:t>The wind blows here,</w:t>
      </w:r>
    </w:p>
    <w:p>
      <w:r>
        <w:rPr>
          <w:rFonts w:ascii="Arial" w:hAnsi="Arial" w:eastAsia="Arial"/>
          <w:b w:val="0"/>
          <w:sz w:val="22"/>
        </w:rPr>
        <w:t>the wind blows there,</w:t>
      </w:r>
    </w:p>
    <w:p>
      <w:r>
        <w:rPr>
          <w:rFonts w:ascii="Arial" w:hAnsi="Arial" w:eastAsia="Arial"/>
          <w:b w:val="0"/>
          <w:sz w:val="22"/>
        </w:rPr>
        <w:t>the wind it blows everywhere,</w:t>
      </w:r>
    </w:p>
    <w:p>
      <w:r>
        <w:rPr>
          <w:rFonts w:ascii="Arial" w:hAnsi="Arial" w:eastAsia="Arial"/>
          <w:b w:val="0"/>
          <w:sz w:val="22"/>
        </w:rPr>
        <w:t>yes, the wind it continually whips the umbrella,</w:t>
      </w:r>
    </w:p>
    <w:p>
      <w:r>
        <w:rPr>
          <w:rFonts w:ascii="Arial" w:hAnsi="Arial" w:eastAsia="Arial"/>
          <w:b w:val="0"/>
          <w:sz w:val="22"/>
        </w:rPr>
        <w:t>out of my hand without a care,</w:t>
      </w:r>
    </w:p>
    <w:p>
      <w:r>
        <w:rPr>
          <w:rFonts w:ascii="Arial" w:hAnsi="Arial" w:eastAsia="Arial"/>
          <w:b w:val="0"/>
          <w:sz w:val="22"/>
        </w:rPr>
        <w:t>and I can barely stand on my feet,</w:t>
      </w:r>
    </w:p>
    <w:p>
      <w:r>
        <w:rPr>
          <w:rFonts w:ascii="Arial" w:hAnsi="Arial" w:eastAsia="Arial"/>
          <w:b w:val="0"/>
          <w:sz w:val="22"/>
        </w:rPr>
        <w:t>and it plays havoc with my hair,</w:t>
      </w:r>
    </w:p>
    <w:p>
      <w:r>
        <w:rPr>
          <w:rFonts w:ascii="Arial" w:hAnsi="Arial" w:eastAsia="Arial"/>
          <w:b w:val="0"/>
          <w:sz w:val="22"/>
        </w:rPr>
        <w:t>and I can barely move anywhere,</w:t>
      </w:r>
    </w:p>
    <w:p>
      <w:r>
        <w:rPr>
          <w:rFonts w:ascii="Arial" w:hAnsi="Arial" w:eastAsia="Arial"/>
          <w:b w:val="0"/>
          <w:sz w:val="22"/>
        </w:rPr>
        <w:t>anywhere at all,</w:t>
      </w:r>
    </w:p>
    <w:p>
      <w:r>
        <w:rPr>
          <w:rFonts w:ascii="Arial" w:hAnsi="Arial" w:eastAsia="Arial"/>
          <w:b w:val="0"/>
          <w:sz w:val="22"/>
        </w:rPr>
        <w:t>and it is apocryphal,</w:t>
      </w:r>
    </w:p>
    <w:p>
      <w:r>
        <w:rPr>
          <w:rFonts w:ascii="Arial" w:hAnsi="Arial" w:eastAsia="Arial"/>
          <w:b w:val="0"/>
          <w:sz w:val="22"/>
        </w:rPr>
        <w:t>and no good at all,</w:t>
      </w:r>
    </w:p>
    <w:p>
      <w:r>
        <w:rPr>
          <w:rFonts w:ascii="Arial" w:hAnsi="Arial" w:eastAsia="Arial"/>
          <w:b w:val="0"/>
          <w:sz w:val="22"/>
        </w:rPr>
        <w:t>and I wish I was over there,</w:t>
      </w:r>
    </w:p>
    <w:p>
      <w:r>
        <w:rPr>
          <w:rFonts w:ascii="Arial" w:hAnsi="Arial" w:eastAsia="Arial"/>
          <w:b w:val="0"/>
          <w:sz w:val="22"/>
        </w:rPr>
        <w:t>but I try, and I cannot get there,</w:t>
      </w:r>
    </w:p>
    <w:p>
      <w:r>
        <w:rPr>
          <w:rFonts w:ascii="Arial" w:hAnsi="Arial" w:eastAsia="Arial"/>
          <w:b w:val="0"/>
          <w:sz w:val="22"/>
        </w:rPr>
        <w:t>and I am walking as if in slow motion,</w:t>
      </w:r>
    </w:p>
    <w:p>
      <w:r>
        <w:rPr>
          <w:rFonts w:ascii="Arial" w:hAnsi="Arial" w:eastAsia="Arial"/>
          <w:b w:val="0"/>
          <w:sz w:val="22"/>
        </w:rPr>
        <w:t>and though I want to be home, at this rate,</w:t>
      </w:r>
    </w:p>
    <w:p>
      <w:r>
        <w:rPr>
          <w:rFonts w:ascii="Arial" w:hAnsi="Arial" w:eastAsia="Arial"/>
          <w:b w:val="0"/>
          <w:sz w:val="22"/>
        </w:rPr>
        <w:t>it could be a year before I get there,</w:t>
      </w:r>
    </w:p>
    <w:p>
      <w:r>
        <w:rPr>
          <w:rFonts w:ascii="Arial" w:hAnsi="Arial" w:eastAsia="Arial"/>
          <w:b w:val="0"/>
          <w:sz w:val="22"/>
        </w:rPr>
        <w:t>and at the wind I swear,</w:t>
      </w:r>
    </w:p>
    <w:p>
      <w:r>
        <w:rPr>
          <w:rFonts w:ascii="Arial" w:hAnsi="Arial" w:eastAsia="Arial"/>
          <w:b w:val="0"/>
          <w:sz w:val="22"/>
        </w:rPr>
        <w:t>but it doesn't care,</w:t>
      </w:r>
    </w:p>
    <w:p>
      <w:r>
        <w:rPr>
          <w:rFonts w:ascii="Arial" w:hAnsi="Arial" w:eastAsia="Arial"/>
          <w:b w:val="0"/>
          <w:sz w:val="22"/>
        </w:rPr>
        <w:t>and the wind blows here,</w:t>
      </w:r>
    </w:p>
    <w:p>
      <w:r>
        <w:rPr>
          <w:rFonts w:ascii="Arial" w:hAnsi="Arial" w:eastAsia="Arial"/>
          <w:b w:val="0"/>
          <w:sz w:val="22"/>
        </w:rPr>
        <w:t>and the wind it blows there,</w:t>
      </w:r>
    </w:p>
    <w:p>
      <w:r>
        <w:rPr>
          <w:rFonts w:ascii="Arial" w:hAnsi="Arial" w:eastAsia="Arial"/>
          <w:b w:val="0"/>
          <w:sz w:val="22"/>
        </w:rPr>
        <w:t>and the wind it blows everywhere,</w:t>
      </w:r>
    </w:p>
    <w:p>
      <w:r>
        <w:rPr>
          <w:rFonts w:ascii="Arial" w:hAnsi="Arial" w:eastAsia="Arial"/>
          <w:b w:val="0"/>
          <w:sz w:val="22"/>
        </w:rPr>
        <w:t>yes, the wind it continually whips,</w:t>
      </w:r>
    </w:p>
    <w:p>
      <w:r>
        <w:rPr>
          <w:rFonts w:ascii="Arial" w:hAnsi="Arial" w:eastAsia="Arial"/>
          <w:b w:val="0"/>
          <w:sz w:val="22"/>
        </w:rPr>
        <w:t>the umbrella out of my hand without a care,</w:t>
      </w:r>
    </w:p>
    <w:p>
      <w:r>
        <w:rPr>
          <w:rFonts w:ascii="Arial" w:hAnsi="Arial" w:eastAsia="Arial"/>
          <w:b w:val="0"/>
          <w:sz w:val="22"/>
        </w:rPr>
        <w:t>and I get barely anywhere,</w:t>
      </w:r>
    </w:p>
    <w:p>
      <w:r>
        <w:rPr>
          <w:rFonts w:ascii="Arial" w:hAnsi="Arial" w:eastAsia="Arial"/>
          <w:b w:val="0"/>
          <w:sz w:val="22"/>
        </w:rPr>
        <w:t>but one day this year,</w:t>
      </w:r>
    </w:p>
    <w:p>
      <w:r>
        <w:rPr>
          <w:rFonts w:ascii="Arial" w:hAnsi="Arial" w:eastAsia="Arial"/>
          <w:b w:val="0"/>
          <w:sz w:val="22"/>
        </w:rPr>
        <w:t>I'll be there I swear,</w:t>
      </w:r>
    </w:p>
    <w:p>
      <w:r>
        <w:rPr>
          <w:rFonts w:ascii="Arial" w:hAnsi="Arial" w:eastAsia="Arial"/>
          <w:b w:val="0"/>
          <w:sz w:val="22"/>
        </w:rPr>
        <w:t>home,</w:t>
      </w:r>
    </w:p>
    <w:p>
      <w:r>
        <w:rPr>
          <w:rFonts w:ascii="Arial" w:hAnsi="Arial" w:eastAsia="Arial"/>
          <w:b w:val="0"/>
          <w:sz w:val="22"/>
        </w:rPr>
        <w:t>because about the wind I do not care,</w:t>
      </w:r>
    </w:p>
    <w:p>
      <w:r>
        <w:rPr>
          <w:rFonts w:ascii="Arial" w:hAnsi="Arial" w:eastAsia="Arial"/>
          <w:b w:val="0"/>
          <w:sz w:val="22"/>
        </w:rPr>
        <w:t>and it does not care about me and my hair,</w:t>
      </w:r>
    </w:p>
    <w:p>
      <w:r>
        <w:rPr>
          <w:rFonts w:ascii="Arial" w:hAnsi="Arial" w:eastAsia="Arial"/>
          <w:b w:val="0"/>
          <w:sz w:val="22"/>
        </w:rPr>
        <w:t>no, it does not care,</w:t>
      </w:r>
    </w:p>
    <w:p>
      <w:r>
        <w:rPr>
          <w:rFonts w:ascii="Arial" w:hAnsi="Arial" w:eastAsia="Arial"/>
          <w:b w:val="0"/>
          <w:sz w:val="22"/>
        </w:rPr>
        <w:t>and my hair it is here,</w:t>
      </w:r>
    </w:p>
    <w:p>
      <w:r>
        <w:rPr>
          <w:rFonts w:ascii="Arial" w:hAnsi="Arial" w:eastAsia="Arial"/>
          <w:b w:val="0"/>
          <w:sz w:val="22"/>
        </w:rPr>
        <w:t>there,</w:t>
      </w:r>
    </w:p>
    <w:p>
      <w:r>
        <w:rPr>
          <w:rFonts w:ascii="Arial" w:hAnsi="Arial" w:eastAsia="Arial"/>
          <w:b w:val="0"/>
          <w:sz w:val="22"/>
        </w:rPr>
        <w:t>and everywhere,</w:t>
      </w:r>
    </w:p>
    <w:p>
      <w:r>
        <w:rPr>
          <w:rFonts w:ascii="Arial" w:hAnsi="Arial" w:eastAsia="Arial"/>
          <w:b w:val="0"/>
          <w:sz w:val="22"/>
        </w:rPr>
        <w:t>but it does not care,</w:t>
      </w:r>
    </w:p>
    <w:p>
      <w:r>
        <w:rPr>
          <w:rFonts w:ascii="Arial" w:hAnsi="Arial" w:eastAsia="Arial"/>
          <w:b w:val="0"/>
          <w:sz w:val="22"/>
        </w:rPr>
        <w:t>and no,</w:t>
      </w:r>
    </w:p>
    <w:p>
      <w:r>
        <w:rPr>
          <w:rFonts w:ascii="Arial" w:hAnsi="Arial" w:eastAsia="Arial"/>
          <w:b w:val="0"/>
          <w:sz w:val="22"/>
        </w:rPr>
        <w:t>in the rain and the wind,</w:t>
      </w:r>
    </w:p>
    <w:p>
      <w:r>
        <w:rPr>
          <w:rFonts w:ascii="Arial" w:hAnsi="Arial" w:eastAsia="Arial"/>
          <w:b w:val="0"/>
          <w:sz w:val="22"/>
        </w:rPr>
        <w:t>it is impossible to dance like Fred Astaire,</w:t>
      </w:r>
    </w:p>
    <w:p>
      <w:r>
        <w:rPr>
          <w:rFonts w:ascii="Arial" w:hAnsi="Arial" w:eastAsia="Arial"/>
          <w:b w:val="0"/>
          <w:sz w:val="22"/>
        </w:rPr>
        <w:t>oh, the despair,</w:t>
      </w:r>
    </w:p>
    <w:p>
      <w:r>
        <w:rPr>
          <w:rFonts w:ascii="Arial" w:hAnsi="Arial" w:eastAsia="Arial"/>
          <w:b w:val="0"/>
          <w:sz w:val="22"/>
        </w:rPr>
        <w:t>the despair of going nowhere,</w:t>
      </w:r>
    </w:p>
    <w:p>
      <w:r>
        <w:rPr>
          <w:rFonts w:ascii="Arial" w:hAnsi="Arial" w:eastAsia="Arial"/>
          <w:b w:val="0"/>
          <w:sz w:val="22"/>
        </w:rPr>
        <w:t>maybe one day this year,</w:t>
      </w:r>
    </w:p>
    <w:p>
      <w:r>
        <w:rPr>
          <w:rFonts w:ascii="Arial" w:hAnsi="Arial" w:eastAsia="Arial"/>
          <w:b w:val="0"/>
          <w:sz w:val="22"/>
        </w:rPr>
        <w:t>I will be there,</w:t>
      </w:r>
    </w:p>
    <w:p>
      <w:r>
        <w:rPr>
          <w:rFonts w:ascii="Arial" w:hAnsi="Arial" w:eastAsia="Arial"/>
          <w:b w:val="0"/>
          <w:sz w:val="22"/>
        </w:rPr>
        <w:t>home,</w:t>
      </w:r>
    </w:p>
    <w:p>
      <w:r>
        <w:rPr>
          <w:rFonts w:ascii="Arial" w:hAnsi="Arial" w:eastAsia="Arial"/>
          <w:b w:val="0"/>
          <w:sz w:val="22"/>
        </w:rPr>
        <w:t>but of getting there I do so despair,</w:t>
      </w:r>
    </w:p>
    <w:p>
      <w:r>
        <w:rPr>
          <w:rFonts w:ascii="Arial" w:hAnsi="Arial" w:eastAsia="Arial"/>
          <w:b w:val="0"/>
          <w:sz w:val="22"/>
        </w:rPr>
        <w:t>but the wind,</w:t>
      </w:r>
    </w:p>
    <w:p>
      <w:r>
        <w:rPr>
          <w:rFonts w:ascii="Arial" w:hAnsi="Arial" w:eastAsia="Arial"/>
          <w:b w:val="0"/>
          <w:sz w:val="22"/>
        </w:rPr>
        <w:t>the wind,</w:t>
      </w:r>
    </w:p>
    <w:p>
      <w:r>
        <w:rPr>
          <w:rFonts w:ascii="Arial" w:hAnsi="Arial" w:eastAsia="Arial"/>
          <w:b w:val="0"/>
          <w:sz w:val="22"/>
        </w:rPr>
        <w:t>it really does not care.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