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wind #2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wind it whistles,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in a foul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rages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wind it whistles,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whips down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whistles through cities and towns,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wind it whistles and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wind it knocks me off my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rips off roofs to outraged scowls,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wind it whistles and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not let me get very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goes where it wants,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upsets the sailors and the boats at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it has gone so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it would leave the sailors and the boats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 them in safety,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wind it whistles,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sailors and the boats,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only go where the wind allows,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stand at the shore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praying the sailors get to where they need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praying they will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praying the wind will not have smashed their boats,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drowned them in the cruel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