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wind</w:t>
      </w:r>
    </w:p>
    <w:p/>
    <w:p>
      <w:r>
        <w:rPr>
          <w:rFonts w:ascii="Arial" w:hAnsi="Arial" w:eastAsia="Arial"/>
          <w:b w:val="0"/>
          <w:sz w:val="22"/>
        </w:rPr>
        <w:t>The wind,</w:t>
      </w:r>
    </w:p>
    <w:p>
      <w:r>
        <w:rPr>
          <w:rFonts w:ascii="Arial" w:hAnsi="Arial" w:eastAsia="Arial"/>
          <w:b w:val="0"/>
          <w:sz w:val="22"/>
        </w:rPr>
        <w:t>it whips through me as cold as ice,</w:t>
      </w:r>
    </w:p>
    <w:p>
      <w:r>
        <w:rPr>
          <w:rFonts w:ascii="Arial" w:hAnsi="Arial" w:eastAsia="Arial"/>
          <w:b w:val="0"/>
          <w:sz w:val="22"/>
        </w:rPr>
        <w:t>and as cold as the sea,</w:t>
      </w:r>
    </w:p>
    <w:p>
      <w:r>
        <w:rPr>
          <w:rFonts w:ascii="Arial" w:hAnsi="Arial" w:eastAsia="Arial"/>
          <w:b w:val="0"/>
          <w:sz w:val="22"/>
        </w:rPr>
        <w:t>and the wind it travels so viciously,</w:t>
      </w:r>
    </w:p>
    <w:p>
      <w:r>
        <w:rPr>
          <w:rFonts w:ascii="Arial" w:hAnsi="Arial" w:eastAsia="Arial"/>
          <w:b w:val="0"/>
          <w:sz w:val="22"/>
        </w:rPr>
        <w:t>seeking destruction,</w:t>
      </w:r>
    </w:p>
    <w:p>
      <w:r>
        <w:rPr>
          <w:rFonts w:ascii="Arial" w:hAnsi="Arial" w:eastAsia="Arial"/>
          <w:b w:val="0"/>
          <w:sz w:val="22"/>
        </w:rPr>
        <w:t>and urging on the raging sea,</w:t>
      </w:r>
    </w:p>
    <w:p>
      <w:r>
        <w:rPr>
          <w:rFonts w:ascii="Arial" w:hAnsi="Arial" w:eastAsia="Arial"/>
          <w:b w:val="0"/>
          <w:sz w:val="22"/>
        </w:rPr>
        <w:t>and the wind, it tries to knock me off my feet,</w:t>
      </w:r>
    </w:p>
    <w:p>
      <w:r>
        <w:rPr>
          <w:rFonts w:ascii="Arial" w:hAnsi="Arial" w:eastAsia="Arial"/>
          <w:b w:val="0"/>
          <w:sz w:val="22"/>
        </w:rPr>
        <w:t>as I stand upon the hill between the trees,</w:t>
      </w:r>
    </w:p>
    <w:p>
      <w:r>
        <w:rPr>
          <w:rFonts w:ascii="Arial" w:hAnsi="Arial" w:eastAsia="Arial"/>
          <w:b w:val="0"/>
          <w:sz w:val="22"/>
        </w:rPr>
        <w:t>but the wind it pays barely any mind to me in its urgency,</w:t>
      </w:r>
    </w:p>
    <w:p>
      <w:r>
        <w:rPr>
          <w:rFonts w:ascii="Arial" w:hAnsi="Arial" w:eastAsia="Arial"/>
          <w:b w:val="0"/>
          <w:sz w:val="22"/>
        </w:rPr>
        <w:t>and the wind,</w:t>
      </w:r>
    </w:p>
    <w:p>
      <w:r>
        <w:rPr>
          <w:rFonts w:ascii="Arial" w:hAnsi="Arial" w:eastAsia="Arial"/>
          <w:b w:val="0"/>
          <w:sz w:val="22"/>
        </w:rPr>
        <w:t>it winds its way through the hills to the villages,</w:t>
      </w:r>
    </w:p>
    <w:p>
      <w:r>
        <w:rPr>
          <w:rFonts w:ascii="Arial" w:hAnsi="Arial" w:eastAsia="Arial"/>
          <w:b w:val="0"/>
          <w:sz w:val="22"/>
        </w:rPr>
        <w:t>to the towns and the cities,</w:t>
      </w:r>
    </w:p>
    <w:p>
      <w:r>
        <w:rPr>
          <w:rFonts w:ascii="Arial" w:hAnsi="Arial" w:eastAsia="Arial"/>
          <w:b w:val="0"/>
          <w:sz w:val="22"/>
        </w:rPr>
        <w:t>and dances through the streets in its rapidity.</w:t>
      </w:r>
    </w:p>
    <w:p>
      <w:r>
        <w:rPr>
          <w:rFonts w:ascii="Arial" w:hAnsi="Arial" w:eastAsia="Arial"/>
          <w:b w:val="0"/>
          <w:sz w:val="22"/>
        </w:rPr>
        <w:t>And the wind, the wind it knows not where it goes,</w:t>
      </w:r>
    </w:p>
    <w:p>
      <w:r>
        <w:rPr>
          <w:rFonts w:ascii="Arial" w:hAnsi="Arial" w:eastAsia="Arial"/>
          <w:b w:val="0"/>
          <w:sz w:val="22"/>
        </w:rPr>
        <w:t>but amongst nature,</w:t>
      </w:r>
    </w:p>
    <w:p>
      <w:r>
        <w:rPr>
          <w:rFonts w:ascii="Arial" w:hAnsi="Arial" w:eastAsia="Arial"/>
          <w:b w:val="0"/>
          <w:sz w:val="22"/>
        </w:rPr>
        <w:t>it shakes the world with an elemental force,</w:t>
      </w:r>
    </w:p>
    <w:p>
      <w:r>
        <w:rPr>
          <w:rFonts w:ascii="Arial" w:hAnsi="Arial" w:eastAsia="Arial"/>
          <w:b w:val="0"/>
          <w:sz w:val="22"/>
        </w:rPr>
        <w:t>and no one will capture it,</w:t>
      </w:r>
    </w:p>
    <w:p>
      <w:r>
        <w:rPr>
          <w:rFonts w:ascii="Arial" w:hAnsi="Arial" w:eastAsia="Arial"/>
          <w:b w:val="0"/>
          <w:sz w:val="22"/>
        </w:rPr>
        <w:t>for it plays upon the earth,</w:t>
      </w:r>
    </w:p>
    <w:p>
      <w:r>
        <w:rPr>
          <w:rFonts w:ascii="Arial" w:hAnsi="Arial" w:eastAsia="Arial"/>
          <w:b w:val="0"/>
          <w:sz w:val="22"/>
        </w:rPr>
        <w:t>so wild and free as a child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