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way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there is no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painless way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painless way to inform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their loved one has passed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 way except in a painful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way except with a heavy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heavy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carries inside it all the 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the grey clouds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sombre moods as it will,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it will be filled with that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that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could be delayed,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delayed forever and a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 it is not possible,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painful a death is to relay,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there one minute,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gone in a split-second forever,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gone forever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left with sadness and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seemingly never-ending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seemingly never-ending sadness,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permanent black mark upon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permanent shadow over your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continual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continual mourning,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continual mourning,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never goes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there is no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painless way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painless way to inform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their loved one has passed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there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isn't,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unfortunately will always be the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