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veracity of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veracity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blue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unhappy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fierce,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crazy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 and down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and frowning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joker and a clown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jokes all around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sadness and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discombobulation,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intimidation,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aggravation,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spectacle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ugly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belittling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brilliant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intelligent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funny you, enthusiastic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true you, passionate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compassionate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a heart so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glorious you, all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you; I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