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The veracity of you</w:t>
      </w:r>
    </w:p>
    <w:p/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The veracity of you.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Sad you.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Blue you.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Unhappy you.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Fierce,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raging,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crazy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mad you.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Up and down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happy and frowning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 joker and a clown you.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Jokes all around with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sadness and tears,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and discombobulation,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intimidation,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aggravation,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ah, the spectacle of you.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Beautiful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ugly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belittling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brilliant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intelligent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funny you, enthusiastic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true you, passionate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compassionate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you with a heart so true,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glorious you, all of you,</w:t>
      </w:r>
    </w:p>
    <w:p>
      <w:pPr>
        <w:spacing w:after="100"/>
        <w:jc w:val="left"/>
      </w:pPr>
      <w:r>
        <w:rPr>
          <w:rFonts w:ascii="Arial" w:hAnsi="Arial" w:eastAsia="Arial"/>
          <w:b w:val="0"/>
          <w:sz w:val="22"/>
        </w:rPr>
        <w:t>I love you; I love you.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