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truth of love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truth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love but a complex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flows from the greatest of heights to the lowest of 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suddenly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suddenly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suddenly somewhere in between.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truth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glorious,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mean,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 changing so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 changing from the blackest of blacks,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soberest of moods to all the colours of the rainbows,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all the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most powerful that we can ever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great is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are not expecting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unexpectedly love is revealed,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a wonder is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wonderfully love puts a glorious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faces of those who it enchants in a glorious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it puts the magic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heart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glorious feelings that come with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that spectacular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 yes, the most beauteous of all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that arrives so quickly out of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a laser beam,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magic thing, what a magic thing,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feelings and all the emotions that it does bring.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