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time</w:t>
      </w:r>
    </w:p>
    <w:p/>
    <w:p>
      <w:r>
        <w:rPr>
          <w:rFonts w:ascii="Arial" w:hAnsi="Arial" w:eastAsia="Arial"/>
          <w:b w:val="0"/>
          <w:sz w:val="22"/>
        </w:rPr>
        <w:t>What is this but the time, the time to make amends,</w:t>
      </w:r>
    </w:p>
    <w:p>
      <w:r>
        <w:rPr>
          <w:rFonts w:ascii="Arial" w:hAnsi="Arial" w:eastAsia="Arial"/>
          <w:b w:val="0"/>
          <w:sz w:val="22"/>
        </w:rPr>
        <w:t>the time to mourn the loss of so many human lives,</w:t>
      </w:r>
    </w:p>
    <w:p>
      <w:r>
        <w:rPr>
          <w:rFonts w:ascii="Arial" w:hAnsi="Arial" w:eastAsia="Arial"/>
          <w:b w:val="0"/>
          <w:sz w:val="22"/>
        </w:rPr>
        <w:t>for throughout human history,</w:t>
      </w:r>
    </w:p>
    <w:p>
      <w:r>
        <w:rPr>
          <w:rFonts w:ascii="Arial" w:hAnsi="Arial" w:eastAsia="Arial"/>
          <w:b w:val="0"/>
          <w:sz w:val="22"/>
        </w:rPr>
        <w:t>we have walked on through the bloodied fields,</w:t>
      </w:r>
    </w:p>
    <w:p>
      <w:r>
        <w:rPr>
          <w:rFonts w:ascii="Arial" w:hAnsi="Arial" w:eastAsia="Arial"/>
          <w:b w:val="0"/>
          <w:sz w:val="22"/>
        </w:rPr>
        <w:t>and the bloodied streets far too many times,</w:t>
      </w:r>
    </w:p>
    <w:p>
      <w:r>
        <w:rPr>
          <w:rFonts w:ascii="Arial" w:hAnsi="Arial" w:eastAsia="Arial"/>
          <w:b w:val="0"/>
          <w:sz w:val="22"/>
        </w:rPr>
        <w:t>and because of the lack of thought,</w:t>
      </w:r>
    </w:p>
    <w:p>
      <w:r>
        <w:rPr>
          <w:rFonts w:ascii="Arial" w:hAnsi="Arial" w:eastAsia="Arial"/>
          <w:b w:val="0"/>
          <w:sz w:val="22"/>
        </w:rPr>
        <w:t>and being unable to listen as well as we should,</w:t>
      </w:r>
    </w:p>
    <w:p>
      <w:r>
        <w:rPr>
          <w:rFonts w:ascii="Arial" w:hAnsi="Arial" w:eastAsia="Arial"/>
          <w:b w:val="0"/>
          <w:sz w:val="22"/>
        </w:rPr>
        <w:t>oh, what a pity and oh,</w:t>
      </w:r>
    </w:p>
    <w:p>
      <w:r>
        <w:rPr>
          <w:rFonts w:ascii="Arial" w:hAnsi="Arial" w:eastAsia="Arial"/>
          <w:b w:val="0"/>
          <w:sz w:val="22"/>
        </w:rPr>
        <w:t>the disgust of countless deaths and slaughter,</w:t>
      </w:r>
    </w:p>
    <w:p>
      <w:r>
        <w:rPr>
          <w:rFonts w:ascii="Arial" w:hAnsi="Arial" w:eastAsia="Arial"/>
          <w:b w:val="0"/>
          <w:sz w:val="22"/>
        </w:rPr>
        <w:t>that winds its way through the human mind,</w:t>
      </w:r>
    </w:p>
    <w:p>
      <w:r>
        <w:rPr>
          <w:rFonts w:ascii="Arial" w:hAnsi="Arial" w:eastAsia="Arial"/>
          <w:b w:val="0"/>
          <w:sz w:val="22"/>
        </w:rPr>
        <w:t>deaths caused by any little misunderstanding,</w:t>
      </w:r>
    </w:p>
    <w:p>
      <w:r>
        <w:rPr>
          <w:rFonts w:ascii="Arial" w:hAnsi="Arial" w:eastAsia="Arial"/>
          <w:b w:val="0"/>
          <w:sz w:val="22"/>
        </w:rPr>
        <w:t>and through every little miscomprehension,</w:t>
      </w:r>
    </w:p>
    <w:p>
      <w:r>
        <w:rPr>
          <w:rFonts w:ascii="Arial" w:hAnsi="Arial" w:eastAsia="Arial"/>
          <w:b w:val="0"/>
          <w:sz w:val="22"/>
        </w:rPr>
        <w:t>and at every loss of patience and through greed,</w:t>
      </w:r>
    </w:p>
    <w:p>
      <w:r>
        <w:rPr>
          <w:rFonts w:ascii="Arial" w:hAnsi="Arial" w:eastAsia="Arial"/>
          <w:b w:val="0"/>
          <w:sz w:val="22"/>
        </w:rPr>
        <w:t>and hatred that fans the flames and burns humankind,</w:t>
      </w:r>
    </w:p>
    <w:p>
      <w:r>
        <w:rPr>
          <w:rFonts w:ascii="Arial" w:hAnsi="Arial" w:eastAsia="Arial"/>
          <w:b w:val="0"/>
          <w:sz w:val="22"/>
        </w:rPr>
        <w:t>now, what is this but the time,</w:t>
      </w:r>
    </w:p>
    <w:p>
      <w:r>
        <w:rPr>
          <w:rFonts w:ascii="Arial" w:hAnsi="Arial" w:eastAsia="Arial"/>
          <w:b w:val="0"/>
          <w:sz w:val="22"/>
        </w:rPr>
        <w:t>the time to change things for the better,</w:t>
      </w:r>
    </w:p>
    <w:p>
      <w:r>
        <w:rPr>
          <w:rFonts w:ascii="Arial" w:hAnsi="Arial" w:eastAsia="Arial"/>
          <w:b w:val="0"/>
          <w:sz w:val="22"/>
        </w:rPr>
        <w:t>and the time to come together in peace to unify humankind.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