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stars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stars, the sky, and you and I,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while the time away with barely a sigh,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in the company of just you and 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so, the world turns, and what will be will be,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in happiness, we hold each other and smile,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laugh,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as the clouds under the stars do pass,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see in each other such intellect and wit,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emotions of the heart,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light is the life that you have given to 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what would life be,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what would life be without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you without 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you embolden me, and give me strength,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rise,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rise intertwined in the rapture of your heart,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never want to be alone,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never want to be alone,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always beside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always beside you in the world,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where we play our part.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