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The society of you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The society,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society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keep yourself,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keep yourself to yourself,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really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society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will not let anyone through,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through your high walls into the society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are a lonely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 do not care,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no one else's opinions matter to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do not blame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society is so mean,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 increasingly obscene,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do not blame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having a society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you, society is not what it should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has only brought you misery,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that is the way that it has got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do see you with a smile on your face,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that says something,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never, never ever have I,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seen you with tears upon your face,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unlike so often,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 the faces of so many of the rest of the human race,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often on them as I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glad, glad that you like the society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come to think of it, it now makes more sense to me too.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