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roar</w:t>
      </w:r>
    </w:p>
    <w:p/>
    <w:p>
      <w:r>
        <w:rPr>
          <w:rFonts w:ascii="Arial" w:hAnsi="Arial" w:eastAsia="Arial"/>
          <w:b w:val="0"/>
          <w:sz w:val="22"/>
        </w:rPr>
        <w:t>The roar, the roar,</w:t>
      </w:r>
    </w:p>
    <w:p>
      <w:r>
        <w:rPr>
          <w:rFonts w:ascii="Arial" w:hAnsi="Arial" w:eastAsia="Arial"/>
          <w:b w:val="0"/>
          <w:sz w:val="22"/>
        </w:rPr>
        <w:t>the pounding of the waves upon the shore.</w:t>
      </w:r>
    </w:p>
    <w:p>
      <w:r>
        <w:rPr>
          <w:rFonts w:ascii="Arial" w:hAnsi="Arial" w:eastAsia="Arial"/>
          <w:b w:val="0"/>
          <w:sz w:val="22"/>
        </w:rPr>
        <w:t>The rise, the fall,</w:t>
      </w:r>
    </w:p>
    <w:p>
      <w:r>
        <w:rPr>
          <w:rFonts w:ascii="Arial" w:hAnsi="Arial" w:eastAsia="Arial"/>
          <w:b w:val="0"/>
          <w:sz w:val="22"/>
        </w:rPr>
        <w:t>the white horses so beautiful at the top of the waves,</w:t>
      </w:r>
    </w:p>
    <w:p>
      <w:r>
        <w:rPr>
          <w:rFonts w:ascii="Arial" w:hAnsi="Arial" w:eastAsia="Arial"/>
          <w:b w:val="0"/>
          <w:sz w:val="22"/>
        </w:rPr>
        <w:t>both large and small,</w:t>
      </w:r>
    </w:p>
    <w:p>
      <w:r>
        <w:rPr>
          <w:rFonts w:ascii="Arial" w:hAnsi="Arial" w:eastAsia="Arial"/>
          <w:b w:val="0"/>
          <w:sz w:val="22"/>
        </w:rPr>
        <w:t>and the roar, the roar as the waves crash down,</w:t>
      </w:r>
    </w:p>
    <w:p>
      <w:r>
        <w:rPr>
          <w:rFonts w:ascii="Arial" w:hAnsi="Arial" w:eastAsia="Arial"/>
          <w:b w:val="0"/>
          <w:sz w:val="22"/>
        </w:rPr>
        <w:t>upon the sand and the shore,</w:t>
      </w:r>
    </w:p>
    <w:p>
      <w:r>
        <w:rPr>
          <w:rFonts w:ascii="Arial" w:hAnsi="Arial" w:eastAsia="Arial"/>
          <w:b w:val="0"/>
          <w:sz w:val="22"/>
        </w:rPr>
        <w:t>oh, I hope they do, forevermore,</w:t>
      </w:r>
    </w:p>
    <w:p>
      <w:r>
        <w:rPr>
          <w:rFonts w:ascii="Arial" w:hAnsi="Arial" w:eastAsia="Arial"/>
          <w:b w:val="0"/>
          <w:sz w:val="22"/>
        </w:rPr>
        <w:t>because how beautiful it is here amongst the seaweed,</w:t>
      </w:r>
    </w:p>
    <w:p>
      <w:r>
        <w:rPr>
          <w:rFonts w:ascii="Arial" w:hAnsi="Arial" w:eastAsia="Arial"/>
          <w:b w:val="0"/>
          <w:sz w:val="22"/>
        </w:rPr>
        <w:t>and whilst breathing in the sea air,</w:t>
      </w:r>
    </w:p>
    <w:p>
      <w:r>
        <w:rPr>
          <w:rFonts w:ascii="Arial" w:hAnsi="Arial" w:eastAsia="Arial"/>
          <w:b w:val="0"/>
          <w:sz w:val="22"/>
        </w:rPr>
        <w:t>in the light, how bright is the sight,</w:t>
      </w:r>
    </w:p>
    <w:p>
      <w:r>
        <w:rPr>
          <w:rFonts w:ascii="Arial" w:hAnsi="Arial" w:eastAsia="Arial"/>
          <w:b w:val="0"/>
          <w:sz w:val="22"/>
        </w:rPr>
        <w:t>that dances across your eyes,</w:t>
      </w:r>
    </w:p>
    <w:p>
      <w:r>
        <w:rPr>
          <w:rFonts w:ascii="Arial" w:hAnsi="Arial" w:eastAsia="Arial"/>
          <w:b w:val="0"/>
          <w:sz w:val="22"/>
        </w:rPr>
        <w:t>because it inspires you,</w:t>
      </w:r>
    </w:p>
    <w:p>
      <w:r>
        <w:rPr>
          <w:rFonts w:ascii="Arial" w:hAnsi="Arial" w:eastAsia="Arial"/>
          <w:b w:val="0"/>
          <w:sz w:val="22"/>
        </w:rPr>
        <w:t>and fills your imagination with such delight,</w:t>
      </w:r>
    </w:p>
    <w:p>
      <w:r>
        <w:rPr>
          <w:rFonts w:ascii="Arial" w:hAnsi="Arial" w:eastAsia="Arial"/>
          <w:b w:val="0"/>
          <w:sz w:val="22"/>
        </w:rPr>
        <w:t>that I could quite happily be here,</w:t>
      </w:r>
    </w:p>
    <w:p>
      <w:r>
        <w:rPr>
          <w:rFonts w:ascii="Arial" w:hAnsi="Arial" w:eastAsia="Arial"/>
          <w:b w:val="0"/>
          <w:sz w:val="22"/>
        </w:rPr>
        <w:t>until the end of time, I am sure.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