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rapes of mankind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rapes of mankind what sick evil villinerary is this,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inflicts so much damage and ravages the body,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heart and the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could anyone be so cruel,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could anyone be so depraved,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could anyone do such a despicable 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no conscience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repeating it over and over again,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no worries and no feelings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awful it is that the rapes of mankind,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humankind are sickening,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supposedly most moral,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commit rapes again and again,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religious leaders,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religious workers,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nuns, the priests, the vicars, and the bishops,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they have continually raped repeatedly,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are close to bringing religions to their final 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their power and their money,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they control and use their influence,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along with others in power,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who abuse their power and their trust,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sickening is their lust,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their lust to rape,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is it that difficult to ask for permission before sex,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is it that difficult,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is it difficult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not, really no,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but a case of morals,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why do so many have no morals at all?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