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The rain</w:t>
      </w:r>
    </w:p>
    <w:p/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The rain runs down the window,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down the windowpane,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the rain,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yes, the tears of billions,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the tears of billions from years of pain,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rain mixed with joy,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happiness never forgotten,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of which some keep to themselves in quiet refrain,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oh,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what a wonder it is,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the water of life,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the emotions that it contains.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