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pictures in the gallery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pictures in the gallery,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not understand them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long may you ponder,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what they mean,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the time may pass,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house of the living and the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amongst the artists one and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sublime is the skill that they have and have had,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what a world it would be and so bland,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bland without any art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