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path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path, the lonely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quietly upon it with an empty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birds do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breeze whistles through the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uncertain the footsteps are after a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fractured the mind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filled with such bitterness and such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dark it is with the light stolen from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tears run away from you in distress at your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heart devoid of sparks,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numbness inside you and no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heavy your footsteps seem,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try to move on with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thought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thought of love it is like being awake in a terrible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and unescapable ever painful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walk lost down the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lonely path to who knows where in loves aftermath,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knowing when the path will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cursing love and cursing when love did start,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shattered pieces of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in agony you yell and scream,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to recover your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to recover from the damage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thoughts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loves memories they haunt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batter your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machiavellian plans to torture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seemingly and ferociously,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 to prolong your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walk in a mood of utter solemnity and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cruel,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cruel the aftermath of love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