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order of life</w:t>
      </w:r>
    </w:p>
    <w:p/>
    <w:p>
      <w:r>
        <w:rPr>
          <w:rFonts w:ascii="Arial" w:hAnsi="Arial" w:eastAsia="Arial"/>
          <w:b w:val="0"/>
          <w:sz w:val="22"/>
        </w:rPr>
        <w:t>In the order of life, such chaos permeates the air,</w:t>
      </w:r>
    </w:p>
    <w:p>
      <w:r>
        <w:rPr>
          <w:rFonts w:ascii="Arial" w:hAnsi="Arial" w:eastAsia="Arial"/>
          <w:b w:val="0"/>
          <w:sz w:val="22"/>
        </w:rPr>
        <w:t>and with no rhyme or reason why,</w:t>
      </w:r>
    </w:p>
    <w:p>
      <w:r>
        <w:rPr>
          <w:rFonts w:ascii="Arial" w:hAnsi="Arial" w:eastAsia="Arial"/>
          <w:b w:val="0"/>
          <w:sz w:val="22"/>
        </w:rPr>
        <w:t>except the false realities created by humanity,</w:t>
      </w:r>
    </w:p>
    <w:p>
      <w:r>
        <w:rPr>
          <w:rFonts w:ascii="Arial" w:hAnsi="Arial" w:eastAsia="Arial"/>
          <w:b w:val="0"/>
          <w:sz w:val="22"/>
        </w:rPr>
        <w:t>with which we cage ourselves in,</w:t>
      </w:r>
    </w:p>
    <w:p>
      <w:r>
        <w:rPr>
          <w:rFonts w:ascii="Arial" w:hAnsi="Arial" w:eastAsia="Arial"/>
          <w:b w:val="0"/>
          <w:sz w:val="22"/>
        </w:rPr>
        <w:t>and hinder progress and advance nowhere,</w:t>
      </w:r>
    </w:p>
    <w:p>
      <w:r>
        <w:rPr>
          <w:rFonts w:ascii="Arial" w:hAnsi="Arial" w:eastAsia="Arial"/>
          <w:b w:val="0"/>
          <w:sz w:val="22"/>
        </w:rPr>
        <w:t>the order of life it is far too complex,</w:t>
      </w:r>
    </w:p>
    <w:p>
      <w:r>
        <w:rPr>
          <w:rFonts w:ascii="Arial" w:hAnsi="Arial" w:eastAsia="Arial"/>
          <w:b w:val="0"/>
          <w:sz w:val="22"/>
        </w:rPr>
        <w:t>and if we simplified things,</w:t>
      </w:r>
    </w:p>
    <w:p>
      <w:r>
        <w:rPr>
          <w:rFonts w:ascii="Arial" w:hAnsi="Arial" w:eastAsia="Arial"/>
          <w:b w:val="0"/>
          <w:sz w:val="22"/>
        </w:rPr>
        <w:t>how much finer would life be with less complexity,</w:t>
      </w:r>
    </w:p>
    <w:p>
      <w:r>
        <w:rPr>
          <w:rFonts w:ascii="Arial" w:hAnsi="Arial" w:eastAsia="Arial"/>
          <w:b w:val="0"/>
          <w:sz w:val="22"/>
        </w:rPr>
        <w:t>and how many more smiles,</w:t>
      </w:r>
    </w:p>
    <w:p>
      <w:r>
        <w:rPr>
          <w:rFonts w:ascii="Arial" w:hAnsi="Arial" w:eastAsia="Arial"/>
          <w:b w:val="0"/>
          <w:sz w:val="22"/>
        </w:rPr>
        <w:t>upon the faces of humanity would there be,</w:t>
      </w:r>
    </w:p>
    <w:p>
      <w:r>
        <w:rPr>
          <w:rFonts w:ascii="Arial" w:hAnsi="Arial" w:eastAsia="Arial"/>
          <w:b w:val="0"/>
          <w:sz w:val="22"/>
        </w:rPr>
        <w:t>because if we were to simplify things that govern us,</w:t>
      </w:r>
    </w:p>
    <w:p>
      <w:r>
        <w:rPr>
          <w:rFonts w:ascii="Arial" w:hAnsi="Arial" w:eastAsia="Arial"/>
          <w:b w:val="0"/>
          <w:sz w:val="22"/>
        </w:rPr>
        <w:t>how much better would we fare,</w:t>
      </w:r>
    </w:p>
    <w:p>
      <w:r>
        <w:rPr>
          <w:rFonts w:ascii="Arial" w:hAnsi="Arial" w:eastAsia="Arial"/>
          <w:b w:val="0"/>
          <w:sz w:val="22"/>
        </w:rPr>
        <w:t>and how much better life would be,</w:t>
      </w:r>
    </w:p>
    <w:p>
      <w:r>
        <w:rPr>
          <w:rFonts w:ascii="Arial" w:hAnsi="Arial" w:eastAsia="Arial"/>
          <w:b w:val="0"/>
          <w:sz w:val="22"/>
        </w:rPr>
        <w:t>and so much easier,</w:t>
      </w:r>
    </w:p>
    <w:p>
      <w:r>
        <w:rPr>
          <w:rFonts w:ascii="Arial" w:hAnsi="Arial" w:eastAsia="Arial"/>
          <w:b w:val="0"/>
          <w:sz w:val="22"/>
        </w:rPr>
        <w:t>and with far less worry,</w:t>
      </w:r>
    </w:p>
    <w:p>
      <w:r>
        <w:rPr>
          <w:rFonts w:ascii="Arial" w:hAnsi="Arial" w:eastAsia="Arial"/>
          <w:b w:val="0"/>
          <w:sz w:val="22"/>
        </w:rPr>
        <w:t>and with more time to spend together,</w:t>
      </w:r>
    </w:p>
    <w:p>
      <w:r>
        <w:rPr>
          <w:rFonts w:ascii="Arial" w:hAnsi="Arial" w:eastAsia="Arial"/>
          <w:b w:val="0"/>
          <w:sz w:val="22"/>
        </w:rPr>
        <w:t>more happier times you and me will share.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