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night has fallen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night has fallen,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is it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step out into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moonlight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air so fresh and clean,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will you venture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venture forth,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seeking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will you seek solace alone?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Maybe you will sit in a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wherever that may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night has fallen,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maybe a devil or an angel is calling,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night has fallen,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been given your calling,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dress and to express,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whoever you wish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great places,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great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joyous occasion,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whatever form it takes,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night is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your mind is bursting with opportunities,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must make the best of life for life is short,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should enjoy our time upon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precious,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better than being happy.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