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 moment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The moment,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moment of momentum,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from no speed,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then into take off and speeds as fast as I can recall,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how incredible it is this feeling,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feeling as we fly across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a technological marvel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accomplish such a task of creation,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to enable us to be able to travel so fast,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because of great minds,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great intellects I revel in the thrill of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gaze out at the clouds,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out at the blue of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how beautiful the view of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wonderful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all of it out of the window from where I sit,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looking down upon the beautiful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what a glorious thing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the view it fills my eyes spectacularly,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with such wonderful worth,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it delights my senses instantaneously,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the beautiful blues,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 magnificent colours of all hues,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grand the sight of the land,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flat and mountainous,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filled with lakes rivers and streams,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delicate beauty sat below me in its fragility,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fragile beauty yet as powerful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my heart it leaps in joy,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at the light shining down so beautifully upon the ocean,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in great wonder I admire the view,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as we fly so fast across the sky,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my mind is dazzled,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beguiled by the majesty of it all,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am truly happy inside,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truly happy far above the Earth,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taking great delight in everything I see,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I fly across the sky as fast as can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oh, what a wonder it is,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this incredible magnificence,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that sprawls before me so beautifully,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that lights up my heart and my mind and my eyes,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as the wonder of flight,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it captures my imagination on my way to my destination,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how lucky I am,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in awe and wonder how joyously I sigh.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