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jangle of keys</w:t>
      </w:r>
    </w:p>
    <w:p/>
    <w:p>
      <w:r>
        <w:rPr>
          <w:rFonts w:ascii="Arial" w:hAnsi="Arial" w:eastAsia="Arial"/>
          <w:b w:val="0"/>
          <w:sz w:val="22"/>
        </w:rPr>
        <w:t>The jangle of keys,</w:t>
      </w:r>
    </w:p>
    <w:p>
      <w:r>
        <w:rPr>
          <w:rFonts w:ascii="Arial" w:hAnsi="Arial" w:eastAsia="Arial"/>
          <w:b w:val="0"/>
          <w:sz w:val="22"/>
        </w:rPr>
        <w:t>a man with a disease,</w:t>
      </w:r>
    </w:p>
    <w:p>
      <w:r>
        <w:rPr>
          <w:rFonts w:ascii="Arial" w:hAnsi="Arial" w:eastAsia="Arial"/>
          <w:b w:val="0"/>
          <w:sz w:val="22"/>
        </w:rPr>
        <w:t>a man with urgency,</w:t>
      </w:r>
    </w:p>
    <w:p>
      <w:r>
        <w:rPr>
          <w:rFonts w:ascii="Arial" w:hAnsi="Arial" w:eastAsia="Arial"/>
          <w:b w:val="0"/>
          <w:sz w:val="22"/>
        </w:rPr>
        <w:t>a man hustling a prospective tenant from the street,</w:t>
      </w:r>
    </w:p>
    <w:p>
      <w:r>
        <w:rPr>
          <w:rFonts w:ascii="Arial" w:hAnsi="Arial" w:eastAsia="Arial"/>
          <w:b w:val="0"/>
          <w:sz w:val="22"/>
        </w:rPr>
        <w:t>a man trying to avoid the resurrected mutated teradactyls,</w:t>
      </w:r>
    </w:p>
    <w:p>
      <w:r>
        <w:rPr>
          <w:rFonts w:ascii="Arial" w:hAnsi="Arial" w:eastAsia="Arial"/>
          <w:b w:val="0"/>
          <w:sz w:val="22"/>
        </w:rPr>
        <w:t>the mutated teradactyls that fly so high,</w:t>
      </w:r>
    </w:p>
    <w:p>
      <w:r>
        <w:rPr>
          <w:rFonts w:ascii="Arial" w:hAnsi="Arial" w:eastAsia="Arial"/>
          <w:b w:val="0"/>
          <w:sz w:val="22"/>
        </w:rPr>
        <w:t>and that pick on pedestrians with ease,</w:t>
      </w:r>
    </w:p>
    <w:p>
      <w:r>
        <w:rPr>
          <w:rFonts w:ascii="Arial" w:hAnsi="Arial" w:eastAsia="Arial"/>
          <w:b w:val="0"/>
          <w:sz w:val="22"/>
        </w:rPr>
        <w:t>the mutated teradactyls that eat pedestrians flesh so happily,</w:t>
      </w:r>
    </w:p>
    <w:p>
      <w:r>
        <w:rPr>
          <w:rFonts w:ascii="Arial" w:hAnsi="Arial" w:eastAsia="Arial"/>
          <w:b w:val="0"/>
          <w:sz w:val="22"/>
        </w:rPr>
        <w:t>there outside in the street,</w:t>
      </w:r>
    </w:p>
    <w:p>
      <w:r>
        <w:rPr>
          <w:rFonts w:ascii="Arial" w:hAnsi="Arial" w:eastAsia="Arial"/>
          <w:b w:val="0"/>
          <w:sz w:val="22"/>
        </w:rPr>
        <w:t>shuffling feet,</w:t>
      </w:r>
    </w:p>
    <w:p>
      <w:r>
        <w:rPr>
          <w:rFonts w:ascii="Arial" w:hAnsi="Arial" w:eastAsia="Arial"/>
          <w:b w:val="0"/>
          <w:sz w:val="22"/>
        </w:rPr>
        <w:t>a cripple and a man diseased,</w:t>
      </w:r>
    </w:p>
    <w:p>
      <w:r>
        <w:rPr>
          <w:rFonts w:ascii="Arial" w:hAnsi="Arial" w:eastAsia="Arial"/>
          <w:b w:val="0"/>
          <w:sz w:val="22"/>
        </w:rPr>
        <w:t>and the jangle of keys,</w:t>
      </w:r>
    </w:p>
    <w:p>
      <w:r>
        <w:rPr>
          <w:rFonts w:ascii="Arial" w:hAnsi="Arial" w:eastAsia="Arial"/>
          <w:b w:val="0"/>
          <w:sz w:val="22"/>
        </w:rPr>
        <w:t>and the cripple,</w:t>
      </w:r>
    </w:p>
    <w:p>
      <w:r>
        <w:rPr>
          <w:rFonts w:ascii="Arial" w:hAnsi="Arial" w:eastAsia="Arial"/>
          <w:b w:val="0"/>
          <w:sz w:val="22"/>
        </w:rPr>
        <w:t>the landlord, eager to please,</w:t>
      </w:r>
    </w:p>
    <w:p>
      <w:r>
        <w:rPr>
          <w:rFonts w:ascii="Arial" w:hAnsi="Arial" w:eastAsia="Arial"/>
          <w:b w:val="0"/>
          <w:sz w:val="22"/>
        </w:rPr>
        <w:t>eager to please,</w:t>
      </w:r>
    </w:p>
    <w:p>
      <w:r>
        <w:rPr>
          <w:rFonts w:ascii="Arial" w:hAnsi="Arial" w:eastAsia="Arial"/>
          <w:b w:val="0"/>
          <w:sz w:val="22"/>
        </w:rPr>
        <w:t>because no money rarely comes in,</w:t>
      </w:r>
    </w:p>
    <w:p>
      <w:r>
        <w:rPr>
          <w:rFonts w:ascii="Arial" w:hAnsi="Arial" w:eastAsia="Arial"/>
          <w:b w:val="0"/>
          <w:sz w:val="22"/>
        </w:rPr>
        <w:t>Futura in the city without killing somebody,</w:t>
      </w:r>
    </w:p>
    <w:p>
      <w:r>
        <w:rPr>
          <w:rFonts w:ascii="Arial" w:hAnsi="Arial" w:eastAsia="Arial"/>
          <w:b w:val="0"/>
          <w:sz w:val="22"/>
        </w:rPr>
        <w:t>and here on a Tuesday,</w:t>
      </w:r>
    </w:p>
    <w:p>
      <w:r>
        <w:rPr>
          <w:rFonts w:ascii="Arial" w:hAnsi="Arial" w:eastAsia="Arial"/>
          <w:b w:val="0"/>
          <w:sz w:val="22"/>
        </w:rPr>
        <w:t>the landlord unlocks the door,</w:t>
      </w:r>
    </w:p>
    <w:p>
      <w:r>
        <w:rPr>
          <w:rFonts w:ascii="Arial" w:hAnsi="Arial" w:eastAsia="Arial"/>
          <w:b w:val="0"/>
          <w:sz w:val="22"/>
        </w:rPr>
        <w:t>and the landlord he stands five foot four,</w:t>
      </w:r>
    </w:p>
    <w:p>
      <w:r>
        <w:rPr>
          <w:rFonts w:ascii="Arial" w:hAnsi="Arial" w:eastAsia="Arial"/>
          <w:b w:val="0"/>
          <w:sz w:val="22"/>
        </w:rPr>
        <w:t>five foot four with neon hair,</w:t>
      </w:r>
    </w:p>
    <w:p>
      <w:r>
        <w:rPr>
          <w:rFonts w:ascii="Arial" w:hAnsi="Arial" w:eastAsia="Arial"/>
          <w:b w:val="0"/>
          <w:sz w:val="22"/>
        </w:rPr>
        <w:t>that glows in the low light of the hallway,</w:t>
      </w:r>
    </w:p>
    <w:p>
      <w:r>
        <w:rPr>
          <w:rFonts w:ascii="Arial" w:hAnsi="Arial" w:eastAsia="Arial"/>
          <w:b w:val="0"/>
          <w:sz w:val="22"/>
        </w:rPr>
        <w:t>and who smells like BO,</w:t>
      </w:r>
    </w:p>
    <w:p>
      <w:r>
        <w:rPr>
          <w:rFonts w:ascii="Arial" w:hAnsi="Arial" w:eastAsia="Arial"/>
          <w:b w:val="0"/>
          <w:sz w:val="22"/>
        </w:rPr>
        <w:t>the landlord, who doesn't care anymore,</w:t>
      </w:r>
    </w:p>
    <w:p>
      <w:r>
        <w:rPr>
          <w:rFonts w:ascii="Arial" w:hAnsi="Arial" w:eastAsia="Arial"/>
          <w:b w:val="0"/>
          <w:sz w:val="22"/>
        </w:rPr>
        <w:t>and neither does the tenant,</w:t>
      </w:r>
    </w:p>
    <w:p>
      <w:r>
        <w:rPr>
          <w:rFonts w:ascii="Arial" w:hAnsi="Arial" w:eastAsia="Arial"/>
          <w:b w:val="0"/>
          <w:sz w:val="22"/>
        </w:rPr>
        <w:t>but here, rent is as cheap almost as the cemetery,</w:t>
      </w:r>
    </w:p>
    <w:p>
      <w:r>
        <w:rPr>
          <w:rFonts w:ascii="Arial" w:hAnsi="Arial" w:eastAsia="Arial"/>
          <w:b w:val="0"/>
          <w:sz w:val="22"/>
        </w:rPr>
        <w:t>and you get free dysentery,</w:t>
      </w:r>
    </w:p>
    <w:p>
      <w:r>
        <w:rPr>
          <w:rFonts w:ascii="Arial" w:hAnsi="Arial" w:eastAsia="Arial"/>
          <w:b w:val="0"/>
          <w:sz w:val="22"/>
        </w:rPr>
        <w:t>because the toilet looks like it has seen germ warfare,</w:t>
      </w:r>
    </w:p>
    <w:p>
      <w:r>
        <w:rPr>
          <w:rFonts w:ascii="Arial" w:hAnsi="Arial" w:eastAsia="Arial"/>
          <w:b w:val="0"/>
          <w:sz w:val="22"/>
        </w:rPr>
        <w:t>and it doesn't want to exist anymore,</w:t>
      </w:r>
    </w:p>
    <w:p>
      <w:r>
        <w:rPr>
          <w:rFonts w:ascii="Arial" w:hAnsi="Arial" w:eastAsia="Arial"/>
          <w:b w:val="0"/>
          <w:sz w:val="22"/>
        </w:rPr>
        <w:t>yes, a crippled landlord and a tenant,</w:t>
      </w:r>
    </w:p>
    <w:p>
      <w:r>
        <w:rPr>
          <w:rFonts w:ascii="Arial" w:hAnsi="Arial" w:eastAsia="Arial"/>
          <w:b w:val="0"/>
          <w:sz w:val="22"/>
        </w:rPr>
        <w:t>yeah, it’s a great place the landlord says,</w:t>
      </w:r>
    </w:p>
    <w:p>
      <w:r>
        <w:rPr>
          <w:rFonts w:ascii="Arial" w:hAnsi="Arial" w:eastAsia="Arial"/>
          <w:b w:val="0"/>
          <w:sz w:val="22"/>
        </w:rPr>
        <w:t>and you won't surviv,</w:t>
      </w:r>
    </w:p>
    <w:p>
      <w:r>
        <w:rPr>
          <w:rFonts w:ascii="Arial" w:hAnsi="Arial" w:eastAsia="Arial"/>
          <w:b w:val="0"/>
          <w:sz w:val="22"/>
        </w:rPr>
        <w:t>anywhere else in the city,</w:t>
      </w:r>
    </w:p>
    <w:p>
      <w:r>
        <w:rPr>
          <w:rFonts w:ascii="Arial" w:hAnsi="Arial" w:eastAsia="Arial"/>
          <w:b w:val="0"/>
          <w:sz w:val="22"/>
        </w:rPr>
        <w:t>yes, with your unhealthy looks,</w:t>
      </w:r>
    </w:p>
    <w:p>
      <w:r>
        <w:rPr>
          <w:rFonts w:ascii="Arial" w:hAnsi="Arial" w:eastAsia="Arial"/>
          <w:b w:val="0"/>
          <w:sz w:val="22"/>
        </w:rPr>
        <w:t>and your head for books,</w:t>
      </w:r>
    </w:p>
    <w:p>
      <w:r>
        <w:rPr>
          <w:rFonts w:ascii="Arial" w:hAnsi="Arial" w:eastAsia="Arial"/>
          <w:b w:val="0"/>
          <w:sz w:val="22"/>
        </w:rPr>
        <w:t>you won't survive I am sure,</w:t>
      </w:r>
    </w:p>
    <w:p>
      <w:r>
        <w:rPr>
          <w:rFonts w:ascii="Arial" w:hAnsi="Arial" w:eastAsia="Arial"/>
          <w:b w:val="0"/>
          <w:sz w:val="22"/>
        </w:rPr>
        <w:t>and the man hands over the money,</w:t>
      </w:r>
    </w:p>
    <w:p>
      <w:r>
        <w:rPr>
          <w:rFonts w:ascii="Arial" w:hAnsi="Arial" w:eastAsia="Arial"/>
          <w:b w:val="0"/>
          <w:sz w:val="22"/>
        </w:rPr>
        <w:t>and the landlord gets out a submachine gun,</w:t>
      </w:r>
    </w:p>
    <w:p>
      <w:r>
        <w:rPr>
          <w:rFonts w:ascii="Arial" w:hAnsi="Arial" w:eastAsia="Arial"/>
          <w:b w:val="0"/>
          <w:sz w:val="22"/>
        </w:rPr>
        <w:t>and the tenant is no more,</w:t>
      </w:r>
    </w:p>
    <w:p>
      <w:r>
        <w:rPr>
          <w:rFonts w:ascii="Arial" w:hAnsi="Arial" w:eastAsia="Arial"/>
          <w:b w:val="0"/>
          <w:sz w:val="22"/>
        </w:rPr>
        <w:t>blood stains and bits of flesh all over the walls,</w:t>
      </w:r>
    </w:p>
    <w:p>
      <w:r>
        <w:rPr>
          <w:rFonts w:ascii="Arial" w:hAnsi="Arial" w:eastAsia="Arial"/>
          <w:b w:val="0"/>
          <w:sz w:val="22"/>
        </w:rPr>
        <w:t>food for the mutated tera dactyl’s, I am sure.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