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invective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invective is defective,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no directive,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guide you in your invective,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apoplectic,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eccentric,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one pays you no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what you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is mostly rambling nothingness,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always night when it is really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 wear a smile, you are sad,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 are happy you are mad,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 day you rue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bears you angry malice or so you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happiness you walk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shake your fists at the stars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shout at them and laugh,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this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has never made sense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success of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has never been a part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play the fool,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that is your best 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are not light of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scare away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see you staring at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taking the sun to task,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doesn't reply and I, I just laugh.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