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health of the world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health of the world is in a chaotic mess,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war and disease ridiculing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 humanities inhumanity,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world’s health suffers,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its inequality of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destructively,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poverty all around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illness ravages us for all to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mental health,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physical disabilities,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are all human,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why, why are there so many people,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many people who with money on their mind disagree,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for suffering, do not really care.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