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gathering clouds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gathering clouds,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gathering clouds,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they threaten 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they threaten 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gathering clouds in mostly grey,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little white that darkens out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gathering clouds,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threaten to follow me wherever I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threaten to unload their rain upon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dismay me further still,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 walk quickly home down the road.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Damn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you not have somewhere else to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you not have somewhere else to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is such a bore,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because I have seen all your shows,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seen all your shows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leave me as if comatose,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your dullness fills me with such depressing views,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views that I no longer wish to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 no longer wish to know.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