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first time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first time, I saw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lost my mind, for you were like an angel,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an angel with your golden locks,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blowing in the wind in the summertime,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you said hello,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heart it leaped what seemed a million miles,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style you had I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would most likely keep me happy in my dreams,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wanted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that first moment,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you, the divine,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beautiful you, the glorious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standing there before me so beautifully and so elegantly,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was like a dream come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from that first moment I knew,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 felt something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powerful it was,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feeling inside as you looked deep into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happy you made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easily you made me want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were far ahead of their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wanted you in my life immediately,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moment I first laid my eyes on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you said hello.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smiled at me so wonderfully,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replied hello too, I felt so alive,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would it lead to?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happy heart and eternal sunshine?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that I wouldn’t mind!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