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falling night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falling night it is a beauteous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beauteous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moon and the stars in the heavens alight,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 wondrous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as the stars and the heavens alight,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curtain of black is drawn,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a spectacular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its magic and its glory,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rejuvenates the eyes that are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weary from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falling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rests above all else with its majesty and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the question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way up there in the air does heaven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does it stay and hold up so much weight,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combined weight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great to the small,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meteors to the shooting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stars and the planets,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black holes and the galaxies,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to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I ponder is there anyone who knows it all, maybe,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there is a great creator after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someday I hope to meet the maker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universe and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someday but not too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these eyes are not that weary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that weary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is life for, what is life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 explore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not had my fill of this beautiful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beautiful Earth where I play my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my beating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 is captured by it and all its majestic grace.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