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day is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The day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its indecisive ways,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matter how much I plan,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enough is accomplished,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 day it does not give a damn,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night it is a delight,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 day it wearies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rubs me up the wrong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does far too frequently not go to plan,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it pains me so,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it eats at the soul,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quickly time does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how quickly time flies when the day is your master,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others timetables,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drag you down so,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drag you down so,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to be alone, and oh, for the day to do as it is told,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pray for it to be so,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 day it does not want to play,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despite longful wishes there is far too often regret,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day it far too quickly runs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nothing achieved,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 night, what a delight,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quiet, and the calm, and the respite,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and, oh, how great it would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life to be as such as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night that envelopes you like a welcoming blanket,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does relieve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gentle touch of a lover,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evening under the moonglow.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