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The darkness of the soul</w:t>
      </w:r>
    </w:p>
    <w:p/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The darkness of the soul,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oh, how often there is little else,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yes, yes when you live in a world so cold,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so, cold that whenever you try to drag yourself up,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from the blackness it enters you like the devil,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oh, how you wish it would go, the darkness of the soul,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the darkness of the soul,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for in the city streets,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in the poverty,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in the gangs and in the drugs,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in the violence,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oh, such crushing blows that spread death and disease,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of what use are these,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of what use is failing to do nothing,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what use is solving nothing permanently,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it is frustrating,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how often humanity seems lost,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when all is black and the cost,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the permanent darkness of the soul.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