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darkness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darkness has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stars are shining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mist hangs above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nears midnight and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an eerie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unearthly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walk through the fields,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torch in hand trying to find the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haunting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looking for ghosts,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a summer’s 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creepy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gives you a chill,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thrill that does oddly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 stars sparkle,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shine down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will we see ghosts,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the mist hangs there so hauntingly,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anyway,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do ghosts go at midnight,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one jumps out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shall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I will ask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it is having,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 midnight feast,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walk through the cemetery.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