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The clouds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clouds,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they gather on the horizon,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recalcitrant lot,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they bother the sun,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bothers them a lot,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is an unhappy marriage,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both allow humans to live,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from the elements that nurtured the Earth,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where life grew up,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from up where it was brought,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an eternal cycle upon the Earth,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is a miracle that they coexist,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if the weather did not,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Earth would be barren,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void of form like the moon,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like the moon,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know where I, would rather live.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