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clearest skies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Valentine’s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clearest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clearest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bluest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fluffiest of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counting down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counting down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strong breeze blowing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blowing the leaves across the street from the park,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blowing the leaves across the street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us dressed in winter coat and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moon shining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bright as hand in hand with a loved one we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race off to a restaurant and something to 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cross the street to avoid the traffic,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arrive in thirty seconds flat,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being shown to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table that is layed,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has beautiful candles lit,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 dressed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 and I hold your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lean over the roses in the vase,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lean over for a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another before we sit down and order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pour a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another for you in the restaurant,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your eyes they sparkle so incredibly,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beautiful mind and oh your fantastic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revel in it, for it is much to be admired,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great deal to be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 here, happily we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sit at the table on valentine’s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roses on the table and the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sit here hand in hand 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sit here with a glass of wine and our hearts intertwined,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magic is in the air with the laughter and the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skips a beat,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gets faster with every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be here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glad am I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to be in love with you, truly in love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holding hands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in the glow of the candles,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as many kisses as we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am so thankful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being in love you with is a dream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nothing better than loving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better than being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valentine’s day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next to the roses and with you in such a happy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nothing better than a kiss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nothing better than our love that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nothing that lights up our love that lights up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there is nothing better than loving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